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3E5B" w:rsidRDefault="00803E5B">
      <w:pPr>
        <w:spacing w:after="40"/>
        <w:rPr>
          <w:rFonts w:ascii="Calibri" w:hAnsi="Calibri"/>
          <w:b/>
          <w:color w:val="003366"/>
          <w:sz w:val="48"/>
        </w:rPr>
      </w:pPr>
      <w:r>
        <w:rPr>
          <w:noProof/>
          <w:lang w:val="it-IT" w:eastAsia="it-IT"/>
        </w:rPr>
        <w:drawing>
          <wp:anchor distT="0" distB="0" distL="114300" distR="114300" simplePos="0" relativeHeight="251658240" behindDoc="0" locked="0" layoutInCell="1" allowOverlap="1">
            <wp:simplePos x="0" y="0"/>
            <wp:positionH relativeFrom="column">
              <wp:posOffset>-800968</wp:posOffset>
            </wp:positionH>
            <wp:positionV relativeFrom="paragraph">
              <wp:posOffset>-847268</wp:posOffset>
            </wp:positionV>
            <wp:extent cx="7720314" cy="1091868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_cover.png"/>
                    <pic:cNvPicPr/>
                  </pic:nvPicPr>
                  <pic:blipFill>
                    <a:blip r:embed="rId6">
                      <a:extLst>
                        <a:ext uri="{28A0092B-C50C-407E-A947-70E740481C1C}">
                          <a14:useLocalDpi xmlns:a14="http://schemas.microsoft.com/office/drawing/2010/main" val="0"/>
                        </a:ext>
                      </a:extLst>
                    </a:blip>
                    <a:stretch>
                      <a:fillRect/>
                    </a:stretch>
                  </pic:blipFill>
                  <pic:spPr>
                    <a:xfrm>
                      <a:off x="0" y="0"/>
                      <a:ext cx="7730193" cy="10932656"/>
                    </a:xfrm>
                    <a:prstGeom prst="rect">
                      <a:avLst/>
                    </a:prstGeom>
                  </pic:spPr>
                </pic:pic>
              </a:graphicData>
            </a:graphic>
            <wp14:sizeRelH relativeFrom="margin">
              <wp14:pctWidth>0</wp14:pctWidth>
            </wp14:sizeRelH>
            <wp14:sizeRelV relativeFrom="margin">
              <wp14:pctHeight>0</wp14:pctHeight>
            </wp14:sizeRelV>
          </wp:anchor>
        </w:drawing>
      </w:r>
    </w:p>
    <w:p w:rsidR="00803E5B" w:rsidRDefault="00803E5B">
      <w:pPr>
        <w:rPr>
          <w:rFonts w:ascii="Calibri" w:hAnsi="Calibri"/>
          <w:b/>
          <w:color w:val="003366"/>
          <w:sz w:val="48"/>
        </w:rPr>
      </w:pPr>
      <w:r>
        <w:rPr>
          <w:rFonts w:ascii="Calibri" w:hAnsi="Calibri"/>
          <w:b/>
          <w:color w:val="003366"/>
          <w:sz w:val="48"/>
        </w:rPr>
        <w:br w:type="page"/>
      </w:r>
    </w:p>
    <w:p w:rsidR="006368C3" w:rsidRDefault="002A71B3">
      <w:pPr>
        <w:spacing w:after="40"/>
      </w:pPr>
      <w:r>
        <w:rPr>
          <w:rFonts w:ascii="Calibri" w:hAnsi="Calibri"/>
          <w:b/>
          <w:color w:val="003366"/>
          <w:sz w:val="48"/>
        </w:rPr>
        <w:lastRenderedPageBreak/>
        <w:t>BENCHMARK TEMPLATE</w:t>
      </w:r>
    </w:p>
    <w:p w:rsidR="006368C3" w:rsidRDefault="002A71B3">
      <w:pPr>
        <w:spacing w:after="320"/>
      </w:pPr>
      <w:r>
        <w:rPr>
          <w:rFonts w:ascii="Calibri" w:hAnsi="Calibri"/>
          <w:b/>
          <w:color w:val="4682B4"/>
        </w:rPr>
        <w:t>PROJECT INFORMATION &amp; BENCHMARK ANALYSIS</w:t>
      </w:r>
    </w:p>
    <w:tbl>
      <w:tblPr>
        <w:tblW w:w="0" w:type="auto"/>
        <w:jc w:val="center"/>
        <w:tblLayout w:type="fixed"/>
        <w:tblLook w:val="04A0" w:firstRow="1" w:lastRow="0" w:firstColumn="1" w:lastColumn="0" w:noHBand="0" w:noVBand="1"/>
      </w:tblPr>
      <w:tblGrid>
        <w:gridCol w:w="2880"/>
        <w:gridCol w:w="6725"/>
      </w:tblGrid>
      <w:tr w:rsidR="006368C3">
        <w:trPr>
          <w:jc w:val="center"/>
        </w:trPr>
        <w:tc>
          <w:tcPr>
            <w:tcW w:w="2880" w:type="dxa"/>
            <w:tcBorders>
              <w:top w:val="single" w:sz="4" w:space="0" w:color="D3D3D3"/>
              <w:left w:val="single" w:sz="4" w:space="0" w:color="D3D3D3"/>
              <w:bottom w:val="single" w:sz="4" w:space="0" w:color="D3D3D3"/>
              <w:right w:val="single" w:sz="4" w:space="0" w:color="D3D3D3"/>
            </w:tcBorders>
            <w:shd w:val="clear" w:color="auto" w:fill="EFEFEF"/>
            <w:tcMar>
              <w:top w:w="80" w:type="dxa"/>
              <w:left w:w="120" w:type="dxa"/>
              <w:bottom w:w="80" w:type="dxa"/>
              <w:right w:w="120" w:type="dxa"/>
            </w:tcMar>
          </w:tcPr>
          <w:p w:rsidR="006368C3" w:rsidRDefault="002A71B3">
            <w:pPr>
              <w:spacing w:after="80"/>
            </w:pPr>
            <w:r>
              <w:rPr>
                <w:rFonts w:ascii="Calibri" w:hAnsi="Calibri"/>
                <w:b/>
                <w:color w:val="003366"/>
                <w:sz w:val="19"/>
              </w:rPr>
              <w:t>USERNAME</w:t>
            </w:r>
          </w:p>
        </w:tc>
        <w:tc>
          <w:tcPr>
            <w:tcW w:w="6725" w:type="dxa"/>
            <w:tcBorders>
              <w:top w:val="single" w:sz="4" w:space="0" w:color="D3D3D3"/>
              <w:left w:val="single" w:sz="4" w:space="0" w:color="D3D3D3"/>
              <w:bottom w:val="single" w:sz="4" w:space="0" w:color="D3D3D3"/>
              <w:right w:val="single" w:sz="4" w:space="0" w:color="D3D3D3"/>
            </w:tcBorders>
            <w:shd w:val="clear" w:color="auto" w:fill="FAFAFA"/>
            <w:tcMar>
              <w:top w:w="80" w:type="dxa"/>
              <w:left w:w="120" w:type="dxa"/>
              <w:bottom w:w="80" w:type="dxa"/>
              <w:right w:w="120" w:type="dxa"/>
            </w:tcMar>
          </w:tcPr>
          <w:p w:rsidR="006368C3" w:rsidRDefault="002A71B3" w:rsidP="002F5E74">
            <w:pPr>
              <w:spacing w:after="80"/>
            </w:pPr>
            <w:r>
              <w:rPr>
                <w:rFonts w:ascii="Calibri" w:hAnsi="Calibri"/>
                <w:color w:val="333333"/>
                <w:sz w:val="19"/>
              </w:rPr>
              <w:t xml:space="preserve">Text here </w:t>
            </w:r>
          </w:p>
        </w:tc>
      </w:tr>
      <w:tr w:rsidR="006368C3">
        <w:trPr>
          <w:jc w:val="center"/>
        </w:trPr>
        <w:tc>
          <w:tcPr>
            <w:tcW w:w="2880" w:type="dxa"/>
            <w:tcBorders>
              <w:top w:val="single" w:sz="4" w:space="0" w:color="D3D3D3"/>
              <w:left w:val="single" w:sz="4" w:space="0" w:color="D3D3D3"/>
              <w:bottom w:val="single" w:sz="4" w:space="0" w:color="D3D3D3"/>
              <w:right w:val="single" w:sz="4" w:space="0" w:color="D3D3D3"/>
            </w:tcBorders>
            <w:shd w:val="clear" w:color="auto" w:fill="EFEFEF"/>
            <w:tcMar>
              <w:top w:w="80" w:type="dxa"/>
              <w:left w:w="120" w:type="dxa"/>
              <w:bottom w:w="80" w:type="dxa"/>
              <w:right w:w="120" w:type="dxa"/>
            </w:tcMar>
          </w:tcPr>
          <w:p w:rsidR="006368C3" w:rsidRDefault="002A71B3" w:rsidP="002F5E74">
            <w:pPr>
              <w:spacing w:after="80"/>
            </w:pPr>
            <w:r>
              <w:rPr>
                <w:rFonts w:ascii="Calibri" w:hAnsi="Calibri"/>
                <w:b/>
                <w:color w:val="003366"/>
                <w:sz w:val="19"/>
              </w:rPr>
              <w:t>PR</w:t>
            </w:r>
            <w:r w:rsidR="002F5E74">
              <w:rPr>
                <w:rFonts w:ascii="Calibri" w:hAnsi="Calibri"/>
                <w:b/>
                <w:color w:val="003366"/>
                <w:sz w:val="19"/>
              </w:rPr>
              <w:t>OFILE</w:t>
            </w:r>
            <w:r>
              <w:rPr>
                <w:rFonts w:ascii="Calibri" w:hAnsi="Calibri"/>
                <w:b/>
                <w:color w:val="003366"/>
                <w:sz w:val="19"/>
              </w:rPr>
              <w:t xml:space="preserve"> URL</w:t>
            </w:r>
          </w:p>
        </w:tc>
        <w:tc>
          <w:tcPr>
            <w:tcW w:w="6725" w:type="dxa"/>
            <w:tcBorders>
              <w:top w:val="single" w:sz="4" w:space="0" w:color="D3D3D3"/>
              <w:left w:val="single" w:sz="4" w:space="0" w:color="D3D3D3"/>
              <w:bottom w:val="single" w:sz="4" w:space="0" w:color="D3D3D3"/>
              <w:right w:val="single" w:sz="4" w:space="0" w:color="D3D3D3"/>
            </w:tcBorders>
            <w:shd w:val="clear" w:color="auto" w:fill="FAFAFA"/>
            <w:tcMar>
              <w:top w:w="80" w:type="dxa"/>
              <w:left w:w="120" w:type="dxa"/>
              <w:bottom w:w="80" w:type="dxa"/>
              <w:right w:w="120" w:type="dxa"/>
            </w:tcMar>
          </w:tcPr>
          <w:p w:rsidR="006368C3" w:rsidRDefault="002F5E74" w:rsidP="002F5E74">
            <w:pPr>
              <w:spacing w:after="80"/>
            </w:pPr>
            <w:r w:rsidRPr="002F5E74">
              <w:rPr>
                <w:rFonts w:ascii="Calibri" w:hAnsi="Calibri"/>
                <w:i/>
                <w:color w:val="333333"/>
                <w:sz w:val="19"/>
              </w:rPr>
              <w:t>https://desall.com/User/</w:t>
            </w:r>
            <w:r>
              <w:rPr>
                <w:rFonts w:ascii="Calibri" w:hAnsi="Calibri"/>
                <w:i/>
                <w:color w:val="333333"/>
                <w:sz w:val="19"/>
              </w:rPr>
              <w:t>YOURUSERNAME</w:t>
            </w:r>
            <w:r w:rsidRPr="002F5E74">
              <w:rPr>
                <w:rFonts w:ascii="Calibri" w:hAnsi="Calibri"/>
                <w:i/>
                <w:color w:val="333333"/>
                <w:sz w:val="19"/>
              </w:rPr>
              <w:t>/Profile</w:t>
            </w:r>
          </w:p>
        </w:tc>
      </w:tr>
    </w:tbl>
    <w:p w:rsidR="006368C3" w:rsidRDefault="006368C3"/>
    <w:tbl>
      <w:tblPr>
        <w:tblW w:w="0" w:type="auto"/>
        <w:jc w:val="center"/>
        <w:tblLook w:val="04A0" w:firstRow="1" w:lastRow="0" w:firstColumn="1" w:lastColumn="0" w:noHBand="0" w:noVBand="1"/>
      </w:tblPr>
      <w:tblGrid>
        <w:gridCol w:w="9605"/>
      </w:tblGrid>
      <w:tr w:rsidR="006368C3">
        <w:trPr>
          <w:jc w:val="center"/>
        </w:trPr>
        <w:tc>
          <w:tcPr>
            <w:tcW w:w="9605" w:type="dxa"/>
            <w:tcBorders>
              <w:top w:val="single" w:sz="4" w:space="0" w:color="B0C4DE"/>
              <w:left w:val="single" w:sz="4" w:space="0" w:color="B0C4DE"/>
              <w:bottom w:val="single" w:sz="4" w:space="0" w:color="B0C4DE"/>
              <w:right w:val="single" w:sz="4" w:space="0" w:color="B0C4DE"/>
            </w:tcBorders>
            <w:shd w:val="clear" w:color="auto" w:fill="F0F4F8"/>
            <w:tcMar>
              <w:top w:w="120" w:type="dxa"/>
              <w:left w:w="150" w:type="dxa"/>
              <w:bottom w:w="120" w:type="dxa"/>
              <w:right w:w="150" w:type="dxa"/>
            </w:tcMar>
          </w:tcPr>
          <w:p w:rsidR="006368C3" w:rsidRDefault="002A71B3">
            <w:pPr>
              <w:spacing w:after="80"/>
            </w:pPr>
            <w:r>
              <w:rPr>
                <w:rFonts w:ascii="Calibri" w:hAnsi="Calibri"/>
                <w:b/>
                <w:color w:val="003366"/>
              </w:rPr>
              <w:t>ABOUT THIS TEMPLATE</w:t>
            </w:r>
          </w:p>
          <w:p w:rsidR="001D31F7" w:rsidRPr="001D31F7" w:rsidRDefault="001D31F7" w:rsidP="001D31F7">
            <w:pPr>
              <w:spacing w:after="0"/>
              <w:rPr>
                <w:rFonts w:ascii="Calibri" w:hAnsi="Calibri"/>
                <w:color w:val="333333"/>
                <w:sz w:val="19"/>
              </w:rPr>
            </w:pPr>
            <w:r w:rsidRPr="001D31F7">
              <w:rPr>
                <w:rFonts w:ascii="Calibri" w:hAnsi="Calibri"/>
                <w:color w:val="333333"/>
                <w:sz w:val="19"/>
              </w:rPr>
              <w:t xml:space="preserve">Use this template to </w:t>
            </w:r>
            <w:proofErr w:type="spellStart"/>
            <w:r w:rsidRPr="001D31F7">
              <w:rPr>
                <w:rFonts w:ascii="Calibri" w:hAnsi="Calibri"/>
                <w:color w:val="333333"/>
                <w:sz w:val="19"/>
              </w:rPr>
              <w:t>analyse</w:t>
            </w:r>
            <w:proofErr w:type="spellEnd"/>
            <w:r w:rsidRPr="001D31F7">
              <w:rPr>
                <w:rFonts w:ascii="Calibri" w:hAnsi="Calibri"/>
                <w:color w:val="333333"/>
                <w:sz w:val="19"/>
              </w:rPr>
              <w:t xml:space="preserve"> and document benchmark cases relevant to the challenge.</w:t>
            </w:r>
          </w:p>
          <w:p w:rsidR="001D31F7" w:rsidRPr="001D31F7" w:rsidRDefault="001D31F7" w:rsidP="001D31F7">
            <w:pPr>
              <w:spacing w:after="0"/>
              <w:rPr>
                <w:rFonts w:ascii="Calibri" w:hAnsi="Calibri"/>
                <w:color w:val="333333"/>
                <w:sz w:val="19"/>
              </w:rPr>
            </w:pPr>
          </w:p>
          <w:p w:rsidR="001D31F7" w:rsidRPr="001D31F7" w:rsidRDefault="001D31F7" w:rsidP="001D31F7">
            <w:pPr>
              <w:spacing w:after="0"/>
              <w:rPr>
                <w:rFonts w:ascii="Calibri" w:hAnsi="Calibri"/>
                <w:color w:val="333333"/>
                <w:sz w:val="19"/>
              </w:rPr>
            </w:pPr>
            <w:r w:rsidRPr="001D31F7">
              <w:rPr>
                <w:rFonts w:ascii="Calibri" w:hAnsi="Calibri"/>
                <w:color w:val="333333"/>
                <w:sz w:val="19"/>
              </w:rPr>
              <w:t xml:space="preserve">For each benchmark, describe the customer experience, identify the physical and digital </w:t>
            </w:r>
            <w:proofErr w:type="spellStart"/>
            <w:r w:rsidRPr="001D31F7">
              <w:rPr>
                <w:rFonts w:ascii="Calibri" w:hAnsi="Calibri"/>
                <w:color w:val="333333"/>
                <w:sz w:val="19"/>
              </w:rPr>
              <w:t>touchpoints</w:t>
            </w:r>
            <w:proofErr w:type="spellEnd"/>
            <w:r w:rsidRPr="001D31F7">
              <w:rPr>
                <w:rFonts w:ascii="Calibri" w:hAnsi="Calibri"/>
                <w:color w:val="333333"/>
                <w:sz w:val="19"/>
              </w:rPr>
              <w:t xml:space="preserve"> involved, and highlight the elements that generate value for both users and the business.</w:t>
            </w:r>
          </w:p>
          <w:p w:rsidR="001D31F7" w:rsidRPr="001D31F7" w:rsidRDefault="001D31F7" w:rsidP="001D31F7">
            <w:pPr>
              <w:spacing w:after="0"/>
              <w:rPr>
                <w:rFonts w:ascii="Calibri" w:hAnsi="Calibri"/>
                <w:color w:val="333333"/>
                <w:sz w:val="19"/>
              </w:rPr>
            </w:pPr>
          </w:p>
          <w:p w:rsidR="001D31F7" w:rsidRDefault="00AB6DF0" w:rsidP="001D31F7">
            <w:pPr>
              <w:spacing w:after="0"/>
              <w:rPr>
                <w:rFonts w:ascii="Calibri" w:hAnsi="Calibri"/>
                <w:b/>
                <w:color w:val="333333"/>
                <w:sz w:val="19"/>
              </w:rPr>
            </w:pPr>
            <w:r w:rsidRPr="00AB6DF0">
              <w:rPr>
                <w:rFonts w:ascii="Calibri" w:hAnsi="Calibri"/>
                <w:b/>
                <w:color w:val="333333"/>
                <w:sz w:val="19"/>
              </w:rPr>
              <w:t xml:space="preserve">Participants are required to document the entire customer journey within the selected venue through photographs and other relevant visual materials. </w:t>
            </w:r>
            <w:r w:rsidRPr="00AB6DF0">
              <w:rPr>
                <w:rFonts w:ascii="Calibri" w:hAnsi="Calibri"/>
                <w:color w:val="333333"/>
                <w:sz w:val="19"/>
              </w:rPr>
              <w:t xml:space="preserve">The documentation should include, by way of example, the entrance, the main area, physical </w:t>
            </w:r>
            <w:proofErr w:type="spellStart"/>
            <w:r w:rsidRPr="00AB6DF0">
              <w:rPr>
                <w:rFonts w:ascii="Calibri" w:hAnsi="Calibri"/>
                <w:color w:val="333333"/>
                <w:sz w:val="19"/>
              </w:rPr>
              <w:t>touchpoints</w:t>
            </w:r>
            <w:proofErr w:type="spellEnd"/>
            <w:r w:rsidRPr="00AB6DF0">
              <w:rPr>
                <w:rFonts w:ascii="Calibri" w:hAnsi="Calibri"/>
                <w:color w:val="333333"/>
                <w:sz w:val="19"/>
              </w:rPr>
              <w:t xml:space="preserve"> such as paper menus, activation triggers such as QR codes, digital </w:t>
            </w:r>
            <w:proofErr w:type="spellStart"/>
            <w:r w:rsidRPr="00AB6DF0">
              <w:rPr>
                <w:rFonts w:ascii="Calibri" w:hAnsi="Calibri"/>
                <w:color w:val="333333"/>
                <w:sz w:val="19"/>
              </w:rPr>
              <w:t>touchpoints</w:t>
            </w:r>
            <w:proofErr w:type="spellEnd"/>
            <w:r w:rsidRPr="00AB6DF0">
              <w:rPr>
                <w:rFonts w:ascii="Calibri" w:hAnsi="Calibri"/>
                <w:color w:val="333333"/>
                <w:sz w:val="19"/>
              </w:rPr>
              <w:t xml:space="preserve"> such as digital loyalty app, and any other elements relevant to the overall user experience. Each benchmark should also include any additional images, diagrams, and references needed to ensure that all mandatory observation contexts identified for the research phase </w:t>
            </w:r>
            <w:proofErr w:type="gramStart"/>
            <w:r w:rsidRPr="00AB6DF0">
              <w:rPr>
                <w:rFonts w:ascii="Calibri" w:hAnsi="Calibri"/>
                <w:color w:val="333333"/>
                <w:sz w:val="19"/>
              </w:rPr>
              <w:t>are fully addressed</w:t>
            </w:r>
            <w:proofErr w:type="gramEnd"/>
            <w:r w:rsidRPr="00AB6DF0">
              <w:rPr>
                <w:rFonts w:ascii="Calibri" w:hAnsi="Calibri"/>
                <w:color w:val="333333"/>
                <w:sz w:val="19"/>
              </w:rPr>
              <w:t>.</w:t>
            </w:r>
          </w:p>
          <w:p w:rsidR="00AB6DF0" w:rsidRPr="001D31F7" w:rsidRDefault="00AB6DF0" w:rsidP="001D31F7">
            <w:pPr>
              <w:spacing w:after="0"/>
              <w:rPr>
                <w:rFonts w:ascii="Calibri" w:hAnsi="Calibri"/>
                <w:color w:val="333333"/>
                <w:sz w:val="19"/>
              </w:rPr>
            </w:pPr>
          </w:p>
          <w:p w:rsidR="001D31F7" w:rsidRPr="001D31F7" w:rsidRDefault="001D31F7" w:rsidP="001D31F7">
            <w:pPr>
              <w:spacing w:after="0"/>
              <w:rPr>
                <w:rFonts w:ascii="Calibri" w:hAnsi="Calibri"/>
                <w:color w:val="333333"/>
                <w:sz w:val="19"/>
              </w:rPr>
            </w:pPr>
            <w:r w:rsidRPr="001D31F7">
              <w:rPr>
                <w:rFonts w:ascii="Calibri" w:hAnsi="Calibri"/>
                <w:color w:val="333333"/>
                <w:sz w:val="19"/>
              </w:rPr>
              <w:t xml:space="preserve">All content </w:t>
            </w:r>
            <w:proofErr w:type="gramStart"/>
            <w:r w:rsidRPr="001D31F7">
              <w:rPr>
                <w:rFonts w:ascii="Calibri" w:hAnsi="Calibri"/>
                <w:color w:val="333333"/>
                <w:sz w:val="19"/>
              </w:rPr>
              <w:t>must be completed</w:t>
            </w:r>
            <w:proofErr w:type="gramEnd"/>
            <w:r w:rsidRPr="001D31F7">
              <w:rPr>
                <w:rFonts w:ascii="Calibri" w:hAnsi="Calibri"/>
                <w:color w:val="333333"/>
                <w:sz w:val="19"/>
              </w:rPr>
              <w:t xml:space="preserve"> in English.</w:t>
            </w:r>
          </w:p>
          <w:p w:rsidR="001D31F7" w:rsidRPr="001D31F7" w:rsidRDefault="001D31F7" w:rsidP="001D31F7">
            <w:pPr>
              <w:spacing w:after="0"/>
              <w:rPr>
                <w:rFonts w:ascii="Calibri" w:hAnsi="Calibri"/>
                <w:color w:val="333333"/>
                <w:sz w:val="19"/>
              </w:rPr>
            </w:pPr>
          </w:p>
          <w:p w:rsidR="006368C3" w:rsidRDefault="001D31F7" w:rsidP="001D31F7">
            <w:pPr>
              <w:spacing w:after="0"/>
            </w:pPr>
            <w:r w:rsidRPr="001D31F7">
              <w:rPr>
                <w:rFonts w:ascii="Calibri" w:hAnsi="Calibri"/>
                <w:color w:val="333333"/>
                <w:sz w:val="19"/>
              </w:rPr>
              <w:t>Use the insights gathered from the analysis to support the development of the final concept.</w:t>
            </w:r>
          </w:p>
        </w:tc>
      </w:tr>
    </w:tbl>
    <w:p w:rsidR="006368C3" w:rsidRDefault="006368C3"/>
    <w:p w:rsidR="006368C3" w:rsidRDefault="002A71B3">
      <w:pPr>
        <w:spacing w:after="120"/>
      </w:pPr>
      <w:r>
        <w:rPr>
          <w:rFonts w:ascii="Calibri" w:hAnsi="Calibri"/>
          <w:b/>
          <w:color w:val="003366"/>
          <w:sz w:val="24"/>
        </w:rPr>
        <w:t>BENCHMARK CATEGORIES</w:t>
      </w:r>
    </w:p>
    <w:tbl>
      <w:tblPr>
        <w:tblW w:w="0" w:type="auto"/>
        <w:jc w:val="center"/>
        <w:tblLook w:val="04A0" w:firstRow="1" w:lastRow="0" w:firstColumn="1" w:lastColumn="0" w:noHBand="0" w:noVBand="1"/>
      </w:tblPr>
      <w:tblGrid>
        <w:gridCol w:w="2390"/>
        <w:gridCol w:w="2390"/>
        <w:gridCol w:w="2390"/>
        <w:gridCol w:w="2390"/>
      </w:tblGrid>
      <w:tr w:rsidR="006368C3">
        <w:trPr>
          <w:jc w:val="center"/>
        </w:trPr>
        <w:tc>
          <w:tcPr>
            <w:tcW w:w="2390" w:type="dxa"/>
            <w:tcBorders>
              <w:top w:val="single" w:sz="4" w:space="0" w:color="E53E3E"/>
              <w:left w:val="single" w:sz="4" w:space="0" w:color="E53E3E"/>
              <w:bottom w:val="single" w:sz="4" w:space="0" w:color="E53E3E"/>
              <w:right w:val="single" w:sz="4" w:space="0" w:color="E53E3E"/>
            </w:tcBorders>
            <w:shd w:val="clear" w:color="auto" w:fill="E53E3E"/>
            <w:tcMar>
              <w:top w:w="100" w:type="dxa"/>
              <w:left w:w="60" w:type="dxa"/>
              <w:bottom w:w="100" w:type="dxa"/>
              <w:right w:w="60" w:type="dxa"/>
            </w:tcMar>
          </w:tcPr>
          <w:p w:rsidR="006368C3" w:rsidRDefault="002A71B3">
            <w:pPr>
              <w:spacing w:after="0"/>
              <w:jc w:val="center"/>
            </w:pPr>
            <w:r>
              <w:rPr>
                <w:rFonts w:ascii="Calibri" w:hAnsi="Calibri"/>
                <w:b/>
                <w:color w:val="FFFFFF"/>
                <w:sz w:val="17"/>
              </w:rPr>
              <w:t>HORECA INDEPENDENT</w:t>
            </w:r>
          </w:p>
        </w:tc>
        <w:tc>
          <w:tcPr>
            <w:tcW w:w="2390" w:type="dxa"/>
            <w:tcBorders>
              <w:top w:val="single" w:sz="4" w:space="0" w:color="319795"/>
              <w:left w:val="single" w:sz="4" w:space="0" w:color="319795"/>
              <w:bottom w:val="single" w:sz="4" w:space="0" w:color="319795"/>
              <w:right w:val="single" w:sz="4" w:space="0" w:color="319795"/>
            </w:tcBorders>
            <w:shd w:val="clear" w:color="auto" w:fill="319795"/>
            <w:tcMar>
              <w:top w:w="100" w:type="dxa"/>
              <w:left w:w="60" w:type="dxa"/>
              <w:bottom w:w="100" w:type="dxa"/>
              <w:right w:w="60" w:type="dxa"/>
            </w:tcMar>
          </w:tcPr>
          <w:p w:rsidR="006368C3" w:rsidRDefault="002A71B3">
            <w:pPr>
              <w:spacing w:after="0"/>
              <w:jc w:val="center"/>
            </w:pPr>
            <w:r>
              <w:rPr>
                <w:rFonts w:ascii="Calibri" w:hAnsi="Calibri"/>
                <w:b/>
                <w:color w:val="FFFFFF"/>
                <w:sz w:val="17"/>
              </w:rPr>
              <w:t>HORECA RETAIL CHAIN</w:t>
            </w:r>
          </w:p>
        </w:tc>
        <w:tc>
          <w:tcPr>
            <w:tcW w:w="2390" w:type="dxa"/>
            <w:tcBorders>
              <w:top w:val="single" w:sz="4" w:space="0" w:color="3182CE"/>
              <w:left w:val="single" w:sz="4" w:space="0" w:color="3182CE"/>
              <w:bottom w:val="single" w:sz="4" w:space="0" w:color="3182CE"/>
              <w:right w:val="single" w:sz="4" w:space="0" w:color="3182CE"/>
            </w:tcBorders>
            <w:shd w:val="clear" w:color="auto" w:fill="3182CE"/>
            <w:tcMar>
              <w:top w:w="100" w:type="dxa"/>
              <w:left w:w="60" w:type="dxa"/>
              <w:bottom w:w="100" w:type="dxa"/>
              <w:right w:w="60" w:type="dxa"/>
            </w:tcMar>
          </w:tcPr>
          <w:p w:rsidR="006368C3" w:rsidRDefault="002A71B3">
            <w:pPr>
              <w:spacing w:after="0"/>
              <w:jc w:val="center"/>
            </w:pPr>
            <w:r>
              <w:rPr>
                <w:rFonts w:ascii="Calibri" w:hAnsi="Calibri"/>
                <w:b/>
                <w:color w:val="FFFFFF"/>
                <w:sz w:val="17"/>
              </w:rPr>
              <w:t>NON-HORECA</w:t>
            </w:r>
          </w:p>
        </w:tc>
        <w:tc>
          <w:tcPr>
            <w:tcW w:w="2390" w:type="dxa"/>
            <w:tcBorders>
              <w:top w:val="single" w:sz="4" w:space="0" w:color="DD6B20"/>
              <w:left w:val="single" w:sz="4" w:space="0" w:color="DD6B20"/>
              <w:bottom w:val="single" w:sz="4" w:space="0" w:color="DD6B20"/>
              <w:right w:val="single" w:sz="4" w:space="0" w:color="DD6B20"/>
            </w:tcBorders>
            <w:shd w:val="clear" w:color="auto" w:fill="DD6B20"/>
            <w:tcMar>
              <w:top w:w="100" w:type="dxa"/>
              <w:left w:w="60" w:type="dxa"/>
              <w:bottom w:w="100" w:type="dxa"/>
              <w:right w:w="60" w:type="dxa"/>
            </w:tcMar>
          </w:tcPr>
          <w:p w:rsidR="006368C3" w:rsidRDefault="002A71B3">
            <w:pPr>
              <w:spacing w:after="0"/>
              <w:jc w:val="center"/>
            </w:pPr>
            <w:r>
              <w:rPr>
                <w:rFonts w:ascii="Calibri" w:hAnsi="Calibri"/>
                <w:b/>
                <w:color w:val="FFFFFF"/>
                <w:sz w:val="17"/>
              </w:rPr>
              <w:t>ORIGINAL CONCEPT</w:t>
            </w:r>
          </w:p>
        </w:tc>
      </w:tr>
    </w:tbl>
    <w:p w:rsidR="00C84E4B" w:rsidRDefault="00C84E4B" w:rsidP="00C84E4B">
      <w:pPr>
        <w:keepNext/>
        <w:spacing w:before="40" w:after="80" w:line="240" w:lineRule="auto"/>
      </w:pPr>
    </w:p>
    <w:tbl>
      <w:tblPr>
        <w:tblW w:w="0" w:type="auto"/>
        <w:jc w:val="center"/>
        <w:tblLayout w:type="fixed"/>
        <w:tblLook w:val="04A0" w:firstRow="1" w:lastRow="0" w:firstColumn="1" w:lastColumn="0" w:noHBand="0" w:noVBand="1"/>
      </w:tblPr>
      <w:tblGrid>
        <w:gridCol w:w="80"/>
        <w:gridCol w:w="2409"/>
        <w:gridCol w:w="2409"/>
        <w:gridCol w:w="2409"/>
        <w:gridCol w:w="2298"/>
        <w:gridCol w:w="111"/>
      </w:tblGrid>
      <w:tr w:rsidR="00C84E4B" w:rsidTr="00454DD8">
        <w:trPr>
          <w:gridBefore w:val="1"/>
          <w:wBefore w:w="80" w:type="dxa"/>
          <w:jc w:val="center"/>
        </w:trPr>
        <w:tc>
          <w:tcPr>
            <w:tcW w:w="2409" w:type="dxa"/>
            <w:tcBorders>
              <w:top w:val="single" w:sz="8" w:space="0" w:color="FFFFFF"/>
              <w:left w:val="single" w:sz="8" w:space="0" w:color="FFFFFF"/>
              <w:bottom w:val="single" w:sz="8" w:space="0" w:color="FFFFFF"/>
              <w:right w:val="single" w:sz="8" w:space="0" w:color="FFFFFF"/>
            </w:tcBorders>
            <w:tcMar>
              <w:top w:w="0" w:type="dxa"/>
              <w:left w:w="60" w:type="dxa"/>
              <w:bottom w:w="0" w:type="dxa"/>
              <w:right w:w="60" w:type="dxa"/>
            </w:tcMar>
          </w:tcPr>
          <w:p w:rsidR="00C84E4B" w:rsidRDefault="00C84E4B" w:rsidP="00177B06">
            <w:pPr>
              <w:jc w:val="center"/>
            </w:pPr>
            <w:r>
              <w:rPr>
                <w:noProof/>
                <w:lang w:val="it-IT" w:eastAsia="it-IT"/>
              </w:rPr>
              <w:drawing>
                <wp:inline distT="0" distB="0" distL="0" distR="0" wp14:anchorId="4F1E5E8D" wp14:editId="5B1E1778">
                  <wp:extent cx="1404000" cy="300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egory-000.png"/>
                          <pic:cNvPicPr/>
                        </pic:nvPicPr>
                        <pic:blipFill>
                          <a:blip r:embed="rId7"/>
                          <a:stretch>
                            <a:fillRect/>
                          </a:stretch>
                        </pic:blipFill>
                        <pic:spPr>
                          <a:xfrm>
                            <a:off x="0" y="0"/>
                            <a:ext cx="1404000" cy="3006000"/>
                          </a:xfrm>
                          <a:prstGeom prst="rect">
                            <a:avLst/>
                          </a:prstGeom>
                        </pic:spPr>
                      </pic:pic>
                    </a:graphicData>
                  </a:graphic>
                </wp:inline>
              </w:drawing>
            </w:r>
          </w:p>
        </w:tc>
        <w:tc>
          <w:tcPr>
            <w:tcW w:w="2409" w:type="dxa"/>
            <w:tcBorders>
              <w:top w:val="single" w:sz="8" w:space="0" w:color="FFFFFF"/>
              <w:left w:val="single" w:sz="8" w:space="0" w:color="FFFFFF"/>
              <w:bottom w:val="single" w:sz="8" w:space="0" w:color="FFFFFF"/>
              <w:right w:val="single" w:sz="8" w:space="0" w:color="FFFFFF"/>
            </w:tcBorders>
            <w:tcMar>
              <w:top w:w="0" w:type="dxa"/>
              <w:left w:w="60" w:type="dxa"/>
              <w:bottom w:w="0" w:type="dxa"/>
              <w:right w:w="60" w:type="dxa"/>
            </w:tcMar>
          </w:tcPr>
          <w:p w:rsidR="00C84E4B" w:rsidRDefault="00C84E4B" w:rsidP="00177B06">
            <w:pPr>
              <w:jc w:val="center"/>
            </w:pPr>
            <w:r>
              <w:rPr>
                <w:noProof/>
                <w:lang w:val="it-IT" w:eastAsia="it-IT"/>
              </w:rPr>
              <w:drawing>
                <wp:inline distT="0" distB="0" distL="0" distR="0" wp14:anchorId="2C77450A" wp14:editId="76A0606E">
                  <wp:extent cx="1404000" cy="300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egory-001.png"/>
                          <pic:cNvPicPr/>
                        </pic:nvPicPr>
                        <pic:blipFill>
                          <a:blip r:embed="rId8"/>
                          <a:stretch>
                            <a:fillRect/>
                          </a:stretch>
                        </pic:blipFill>
                        <pic:spPr>
                          <a:xfrm>
                            <a:off x="0" y="0"/>
                            <a:ext cx="1404000" cy="3006000"/>
                          </a:xfrm>
                          <a:prstGeom prst="rect">
                            <a:avLst/>
                          </a:prstGeom>
                        </pic:spPr>
                      </pic:pic>
                    </a:graphicData>
                  </a:graphic>
                </wp:inline>
              </w:drawing>
            </w:r>
          </w:p>
        </w:tc>
        <w:tc>
          <w:tcPr>
            <w:tcW w:w="2409" w:type="dxa"/>
            <w:tcBorders>
              <w:top w:val="single" w:sz="8" w:space="0" w:color="FFFFFF"/>
              <w:left w:val="single" w:sz="8" w:space="0" w:color="FFFFFF"/>
              <w:bottom w:val="single" w:sz="8" w:space="0" w:color="FFFFFF"/>
              <w:right w:val="single" w:sz="8" w:space="0" w:color="FFFFFF"/>
            </w:tcBorders>
            <w:tcMar>
              <w:top w:w="0" w:type="dxa"/>
              <w:left w:w="60" w:type="dxa"/>
              <w:bottom w:w="0" w:type="dxa"/>
              <w:right w:w="60" w:type="dxa"/>
            </w:tcMar>
          </w:tcPr>
          <w:p w:rsidR="00C84E4B" w:rsidRDefault="00C84E4B" w:rsidP="00177B06">
            <w:pPr>
              <w:jc w:val="center"/>
            </w:pPr>
            <w:r>
              <w:rPr>
                <w:noProof/>
                <w:lang w:val="it-IT" w:eastAsia="it-IT"/>
              </w:rPr>
              <w:drawing>
                <wp:inline distT="0" distB="0" distL="0" distR="0" wp14:anchorId="01A046F6" wp14:editId="7CCF0D87">
                  <wp:extent cx="1404000" cy="300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egory-002.png"/>
                          <pic:cNvPicPr/>
                        </pic:nvPicPr>
                        <pic:blipFill>
                          <a:blip r:embed="rId9"/>
                          <a:stretch>
                            <a:fillRect/>
                          </a:stretch>
                        </pic:blipFill>
                        <pic:spPr>
                          <a:xfrm>
                            <a:off x="0" y="0"/>
                            <a:ext cx="1404000" cy="3006000"/>
                          </a:xfrm>
                          <a:prstGeom prst="rect">
                            <a:avLst/>
                          </a:prstGeom>
                        </pic:spPr>
                      </pic:pic>
                    </a:graphicData>
                  </a:graphic>
                </wp:inline>
              </w:drawing>
            </w:r>
          </w:p>
        </w:tc>
        <w:tc>
          <w:tcPr>
            <w:tcW w:w="2409" w:type="dxa"/>
            <w:gridSpan w:val="2"/>
            <w:tcBorders>
              <w:top w:val="single" w:sz="8" w:space="0" w:color="FFFFFF"/>
              <w:left w:val="single" w:sz="8" w:space="0" w:color="FFFFFF"/>
              <w:bottom w:val="single" w:sz="8" w:space="0" w:color="FFFFFF"/>
              <w:right w:val="single" w:sz="8" w:space="0" w:color="FFFFFF"/>
            </w:tcBorders>
            <w:tcMar>
              <w:top w:w="0" w:type="dxa"/>
              <w:left w:w="60" w:type="dxa"/>
              <w:bottom w:w="0" w:type="dxa"/>
              <w:right w:w="60" w:type="dxa"/>
            </w:tcMar>
          </w:tcPr>
          <w:p w:rsidR="00C84E4B" w:rsidRDefault="00C84E4B" w:rsidP="00177B06">
            <w:pPr>
              <w:jc w:val="center"/>
            </w:pPr>
            <w:r>
              <w:rPr>
                <w:noProof/>
                <w:lang w:val="it-IT" w:eastAsia="it-IT"/>
              </w:rPr>
              <w:drawing>
                <wp:inline distT="0" distB="0" distL="0" distR="0" wp14:anchorId="2E46DCCC" wp14:editId="6F913A93">
                  <wp:extent cx="1404000" cy="300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egory-003.png"/>
                          <pic:cNvPicPr/>
                        </pic:nvPicPr>
                        <pic:blipFill>
                          <a:blip r:embed="rId10"/>
                          <a:stretch>
                            <a:fillRect/>
                          </a:stretch>
                        </pic:blipFill>
                        <pic:spPr>
                          <a:xfrm>
                            <a:off x="0" y="0"/>
                            <a:ext cx="1404000" cy="3006000"/>
                          </a:xfrm>
                          <a:prstGeom prst="rect">
                            <a:avLst/>
                          </a:prstGeom>
                        </pic:spPr>
                      </pic:pic>
                    </a:graphicData>
                  </a:graphic>
                </wp:inline>
              </w:drawing>
            </w:r>
          </w:p>
        </w:tc>
      </w:tr>
      <w:tr w:rsidR="006368C3" w:rsidTr="00454DD8">
        <w:trPr>
          <w:gridAfter w:val="1"/>
          <w:wAfter w:w="111" w:type="dxa"/>
          <w:jc w:val="center"/>
        </w:trPr>
        <w:tc>
          <w:tcPr>
            <w:tcW w:w="9605" w:type="dxa"/>
            <w:gridSpan w:val="5"/>
            <w:shd w:val="clear" w:color="auto" w:fill="1E293B"/>
            <w:tcMar>
              <w:top w:w="100" w:type="dxa"/>
              <w:left w:w="140" w:type="dxa"/>
              <w:bottom w:w="60" w:type="dxa"/>
              <w:right w:w="140" w:type="dxa"/>
            </w:tcMar>
          </w:tcPr>
          <w:p w:rsidR="006368C3" w:rsidRDefault="002A71B3">
            <w:pPr>
              <w:spacing w:after="0"/>
            </w:pPr>
            <w:bookmarkStart w:id="0" w:name="_GoBack"/>
            <w:bookmarkEnd w:id="0"/>
            <w:r>
              <w:rPr>
                <w:rFonts w:ascii="Calibri" w:hAnsi="Calibri"/>
                <w:b/>
                <w:color w:val="FFFFFF"/>
                <w:sz w:val="26"/>
              </w:rPr>
              <w:t xml:space="preserve">BENCHMARK 01 | CASE NAME  </w:t>
            </w:r>
            <w:r w:rsidRPr="002F5E74">
              <w:rPr>
                <w:rFonts w:asciiTheme="majorHAnsi" w:hAnsiTheme="majorHAnsi" w:cstheme="majorHAnsi"/>
                <w:b/>
                <w:color w:val="FFFFFF"/>
                <w:sz w:val="26"/>
              </w:rPr>
              <w:t xml:space="preserve">|  </w:t>
            </w:r>
            <w:r w:rsidRPr="002F5E74">
              <w:rPr>
                <w:rFonts w:asciiTheme="majorHAnsi" w:hAnsiTheme="majorHAnsi" w:cstheme="majorHAnsi"/>
                <w:b/>
                <w:color w:val="E53E3E"/>
              </w:rPr>
              <w:t>[HORECA INDEPENDENT]</w:t>
            </w:r>
          </w:p>
        </w:tc>
      </w:tr>
      <w:tr w:rsidR="006368C3" w:rsidTr="00454DD8">
        <w:trPr>
          <w:gridAfter w:val="1"/>
          <w:wAfter w:w="111" w:type="dxa"/>
          <w:jc w:val="center"/>
        </w:trPr>
        <w:tc>
          <w:tcPr>
            <w:tcW w:w="9605" w:type="dxa"/>
            <w:gridSpan w:val="5"/>
            <w:tcBorders>
              <w:top w:val="single" w:sz="4" w:space="0" w:color="CBD5E1"/>
              <w:left w:val="single" w:sz="4" w:space="0" w:color="CBD5E1"/>
              <w:bottom w:val="single" w:sz="4" w:space="0" w:color="CBD5E1"/>
              <w:right w:val="single" w:sz="4" w:space="0" w:color="CBD5E1"/>
            </w:tcBorders>
            <w:shd w:val="clear" w:color="auto" w:fill="F1F5F9"/>
            <w:tcMar>
              <w:top w:w="60" w:type="dxa"/>
              <w:left w:w="140" w:type="dxa"/>
              <w:bottom w:w="60" w:type="dxa"/>
              <w:right w:w="140" w:type="dxa"/>
            </w:tcMar>
          </w:tcPr>
          <w:p w:rsidR="006368C3" w:rsidRDefault="00C16A59">
            <w:pPr>
              <w:spacing w:after="0"/>
            </w:pPr>
            <w:r>
              <w:rPr>
                <w:rFonts w:ascii="Calibri" w:hAnsi="Calibri"/>
                <w:i/>
                <w:color w:val="333333"/>
                <w:sz w:val="18"/>
              </w:rPr>
              <w:t>Location</w:t>
            </w:r>
            <w:r w:rsidR="002A71B3">
              <w:rPr>
                <w:rFonts w:ascii="Calibri" w:hAnsi="Calibri"/>
                <w:i/>
                <w:color w:val="333333"/>
                <w:sz w:val="18"/>
              </w:rPr>
              <w:t>: Text here    |    Country: Text here    |    Year: Text here    |    Source: Text here</w:t>
            </w:r>
          </w:p>
        </w:tc>
      </w:tr>
    </w:tbl>
    <w:p w:rsidR="006368C3" w:rsidRDefault="002A71B3">
      <w:pPr>
        <w:spacing w:before="120" w:after="80"/>
      </w:pPr>
      <w:r>
        <w:rPr>
          <w:rFonts w:ascii="Calibri" w:hAnsi="Calibri"/>
          <w:b/>
          <w:color w:val="003366"/>
        </w:rPr>
        <w:t>OVERVIEW</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IMPLEMENTATION CONTEXT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CALL-TO-ACTION DESCRIPTION</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DESCRIPTION</w:t>
            </w:r>
          </w:p>
          <w:p w:rsidR="006368C3" w:rsidRDefault="002F5E74" w:rsidP="002F5E74">
            <w:pPr>
              <w:spacing w:after="0"/>
            </w:pPr>
            <w:r>
              <w:rPr>
                <w:rFonts w:ascii="Calibri" w:hAnsi="Calibri"/>
                <w:color w:val="333333"/>
                <w:sz w:val="18"/>
              </w:rPr>
              <w:t>Text here</w:t>
            </w:r>
          </w:p>
        </w:tc>
      </w:tr>
    </w:tbl>
    <w:p w:rsidR="006368C3" w:rsidRDefault="006368C3">
      <w:pPr>
        <w:spacing w:after="120"/>
      </w:pPr>
    </w:p>
    <w:p w:rsidR="006368C3" w:rsidRDefault="002A71B3">
      <w:pPr>
        <w:spacing w:before="120" w:after="80"/>
      </w:pPr>
      <w:r>
        <w:rPr>
          <w:rFonts w:ascii="Calibri" w:hAnsi="Calibri"/>
          <w:b/>
          <w:color w:val="003366"/>
        </w:rPr>
        <w:t>ANALYSIS FRAMEWORK</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CUSTOMER JOURNEY</w:t>
            </w:r>
          </w:p>
          <w:p w:rsidR="006368C3" w:rsidRDefault="002A71B3" w:rsidP="002F5E74">
            <w:pPr>
              <w:spacing w:after="0"/>
            </w:pPr>
            <w:r>
              <w:rPr>
                <w:rFonts w:ascii="Calibri" w:hAnsi="Calibri"/>
                <w:color w:val="333333"/>
                <w:sz w:val="18"/>
              </w:rPr>
              <w:t xml:space="preserve">Text </w:t>
            </w:r>
            <w:r w:rsidR="002F5E74">
              <w:rPr>
                <w:rFonts w:ascii="Calibri" w:hAnsi="Calibri"/>
                <w:color w:val="333333"/>
                <w:sz w:val="18"/>
              </w:rPr>
              <w:t>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PHYSICAL TOUCHPOINT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DIGITAL TOUCHPOINT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TRIGGER</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ACTIVATED SERVICE DESCRIPTION</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MENU PRESENTATION METHOD</w:t>
            </w:r>
          </w:p>
          <w:p w:rsidR="006368C3" w:rsidRDefault="002F5E74" w:rsidP="002F5E74">
            <w:pPr>
              <w:spacing w:after="0"/>
            </w:pPr>
            <w:r>
              <w:rPr>
                <w:rFonts w:ascii="Calibri" w:hAnsi="Calibri"/>
                <w:color w:val="333333"/>
                <w:sz w:val="18"/>
              </w:rPr>
              <w:t>Text here</w:t>
            </w:r>
          </w:p>
        </w:tc>
      </w:tr>
      <w:tr w:rsidR="00AB6DF0">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AB6DF0" w:rsidRDefault="00454DD8" w:rsidP="00AB6DF0">
            <w:pPr>
              <w:spacing w:after="40"/>
              <w:rPr>
                <w:rFonts w:ascii="Calibri" w:hAnsi="Calibri"/>
                <w:b/>
                <w:color w:val="4682B4"/>
                <w:sz w:val="17"/>
              </w:rPr>
            </w:pPr>
            <w:r w:rsidRPr="00AB6DF0">
              <w:rPr>
                <w:rFonts w:ascii="Calibri" w:hAnsi="Calibri"/>
                <w:b/>
                <w:color w:val="4682B4"/>
                <w:sz w:val="17"/>
              </w:rPr>
              <w:t xml:space="preserve">PAPER MENU CHARACTERISTICS (FORMAT, </w:t>
            </w:r>
            <w:r>
              <w:rPr>
                <w:rFonts w:ascii="Calibri" w:hAnsi="Calibri"/>
                <w:b/>
                <w:color w:val="4682B4"/>
                <w:sz w:val="17"/>
              </w:rPr>
              <w:t xml:space="preserve">NUMBER OF PAGES, STRUCTURE, </w:t>
            </w:r>
            <w:r w:rsidRPr="00AB6DF0">
              <w:rPr>
                <w:rFonts w:ascii="Calibri" w:hAnsi="Calibri"/>
                <w:b/>
                <w:color w:val="4682B4"/>
                <w:sz w:val="17"/>
              </w:rPr>
              <w:t>CONTENT ORGANIZATION</w:t>
            </w:r>
            <w:r>
              <w:rPr>
                <w:rFonts w:ascii="Calibri" w:hAnsi="Calibri"/>
                <w:b/>
                <w:color w:val="4682B4"/>
                <w:sz w:val="17"/>
              </w:rPr>
              <w:t>, etc.</w:t>
            </w:r>
            <w:r w:rsidRPr="00AB6DF0">
              <w:rPr>
                <w:rFonts w:ascii="Calibri" w:hAnsi="Calibri"/>
                <w:b/>
                <w:color w:val="4682B4"/>
                <w:sz w:val="17"/>
              </w:rPr>
              <w:t xml:space="preserve">) </w:t>
            </w:r>
          </w:p>
          <w:p w:rsidR="00AB6DF0" w:rsidRDefault="00AB6DF0" w:rsidP="00AB6DF0">
            <w:pPr>
              <w:spacing w:after="40"/>
              <w:rPr>
                <w:rFonts w:ascii="Calibri" w:hAnsi="Calibri"/>
                <w:b/>
                <w:color w:val="4682B4"/>
                <w:sz w:val="17"/>
              </w:rPr>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DATA COLLECTION METHOD</w:t>
            </w:r>
          </w:p>
          <w:p w:rsidR="006368C3" w:rsidRDefault="002F5E74" w:rsidP="002F5E74">
            <w:pPr>
              <w:spacing w:after="0"/>
            </w:pPr>
            <w:r>
              <w:rPr>
                <w:rFonts w:ascii="Calibri" w:hAnsi="Calibri"/>
                <w:color w:val="333333"/>
                <w:sz w:val="18"/>
              </w:rPr>
              <w:t>Text here</w:t>
            </w:r>
          </w:p>
        </w:tc>
      </w:tr>
    </w:tbl>
    <w:p w:rsidR="006368C3" w:rsidRDefault="006368C3">
      <w:pPr>
        <w:spacing w:after="120"/>
      </w:pPr>
    </w:p>
    <w:p w:rsidR="006368C3" w:rsidRDefault="002A71B3">
      <w:pPr>
        <w:spacing w:before="120" w:after="80"/>
      </w:pPr>
      <w:r>
        <w:rPr>
          <w:rFonts w:ascii="Calibri" w:hAnsi="Calibri"/>
          <w:b/>
          <w:color w:val="003366"/>
        </w:rPr>
        <w:t>IMPLEMENTATION</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REPLICABILITY</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TECHNOLOGIES USED</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BENEFITS FOR THE END CUSTOMER</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BUSINESS VALUE</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KEY INSIGHT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ADDITIONAL NOTES</w:t>
            </w:r>
          </w:p>
          <w:p w:rsidR="006368C3" w:rsidRDefault="002F5E74" w:rsidP="002F5E74">
            <w:pPr>
              <w:spacing w:after="0"/>
            </w:pPr>
            <w:r>
              <w:rPr>
                <w:rFonts w:ascii="Calibri" w:hAnsi="Calibri"/>
                <w:color w:val="333333"/>
                <w:sz w:val="18"/>
              </w:rPr>
              <w:t>Text here</w:t>
            </w:r>
          </w:p>
        </w:tc>
      </w:tr>
    </w:tbl>
    <w:p w:rsidR="00454DD8" w:rsidRDefault="00454DD8" w:rsidP="002A71B3">
      <w:pPr>
        <w:spacing w:after="0"/>
        <w:rPr>
          <w:rFonts w:ascii="Calibri" w:hAnsi="Calibri"/>
          <w:i/>
          <w:color w:val="333333"/>
          <w:sz w:val="18"/>
        </w:rPr>
      </w:pPr>
    </w:p>
    <w:p w:rsidR="006368C3" w:rsidRDefault="002A71B3" w:rsidP="002A71B3">
      <w:pPr>
        <w:spacing w:after="0"/>
      </w:pPr>
      <w:r w:rsidRPr="002A71B3">
        <w:rPr>
          <w:rFonts w:ascii="Calibri" w:hAnsi="Calibri"/>
          <w:i/>
          <w:color w:val="333333"/>
          <w:sz w:val="18"/>
        </w:rPr>
        <w:t xml:space="preserve">Insert photos, images, and diagrams related to </w:t>
      </w:r>
      <w:r w:rsidRPr="002A71B3">
        <w:rPr>
          <w:rFonts w:ascii="Calibri" w:hAnsi="Calibri"/>
          <w:b/>
          <w:bCs/>
          <w:i/>
          <w:color w:val="333333"/>
          <w:sz w:val="18"/>
        </w:rPr>
        <w:t>BENCHMARK 01</w:t>
      </w:r>
      <w:r w:rsidRPr="002A71B3">
        <w:rPr>
          <w:rFonts w:ascii="Calibri" w:hAnsi="Calibri"/>
          <w:i/>
          <w:color w:val="333333"/>
          <w:sz w:val="18"/>
        </w:rPr>
        <w:t xml:space="preserve"> here.</w:t>
      </w:r>
      <w:r>
        <w:br w:type="page"/>
      </w:r>
    </w:p>
    <w:tbl>
      <w:tblPr>
        <w:tblW w:w="0" w:type="auto"/>
        <w:jc w:val="center"/>
        <w:tblLook w:val="04A0" w:firstRow="1" w:lastRow="0" w:firstColumn="1" w:lastColumn="0" w:noHBand="0" w:noVBand="1"/>
      </w:tblPr>
      <w:tblGrid>
        <w:gridCol w:w="9605"/>
      </w:tblGrid>
      <w:tr w:rsidR="006368C3">
        <w:trPr>
          <w:jc w:val="center"/>
        </w:trPr>
        <w:tc>
          <w:tcPr>
            <w:tcW w:w="9605" w:type="dxa"/>
            <w:shd w:val="clear" w:color="auto" w:fill="1E293B"/>
            <w:tcMar>
              <w:top w:w="100" w:type="dxa"/>
              <w:left w:w="140" w:type="dxa"/>
              <w:bottom w:w="60" w:type="dxa"/>
              <w:right w:w="140" w:type="dxa"/>
            </w:tcMar>
          </w:tcPr>
          <w:p w:rsidR="006368C3" w:rsidRDefault="002A71B3">
            <w:pPr>
              <w:spacing w:after="0"/>
            </w:pPr>
            <w:r>
              <w:rPr>
                <w:rFonts w:ascii="Calibri" w:hAnsi="Calibri"/>
                <w:b/>
                <w:color w:val="FFFFFF"/>
                <w:sz w:val="26"/>
              </w:rPr>
              <w:t xml:space="preserve">BENCHMARK 02 | CASE NAME  </w:t>
            </w:r>
            <w:r w:rsidRPr="002F5E74">
              <w:rPr>
                <w:rFonts w:asciiTheme="majorHAnsi" w:hAnsiTheme="majorHAnsi" w:cstheme="majorHAnsi"/>
                <w:b/>
                <w:color w:val="FFFFFF"/>
                <w:sz w:val="26"/>
              </w:rPr>
              <w:t xml:space="preserve">|  </w:t>
            </w:r>
            <w:r w:rsidRPr="002F5E74">
              <w:rPr>
                <w:rFonts w:asciiTheme="majorHAnsi" w:hAnsiTheme="majorHAnsi" w:cstheme="majorHAnsi"/>
                <w:b/>
                <w:color w:val="319795"/>
              </w:rPr>
              <w:t>[HORECA RETAIL CHAIN]</w:t>
            </w:r>
          </w:p>
        </w:tc>
      </w:tr>
      <w:tr w:rsidR="006368C3">
        <w:trPr>
          <w:jc w:val="center"/>
        </w:trPr>
        <w:tc>
          <w:tcPr>
            <w:tcW w:w="9605" w:type="dxa"/>
            <w:tcBorders>
              <w:top w:val="single" w:sz="4" w:space="0" w:color="CBD5E1"/>
              <w:left w:val="single" w:sz="4" w:space="0" w:color="CBD5E1"/>
              <w:bottom w:val="single" w:sz="4" w:space="0" w:color="CBD5E1"/>
              <w:right w:val="single" w:sz="4" w:space="0" w:color="CBD5E1"/>
            </w:tcBorders>
            <w:shd w:val="clear" w:color="auto" w:fill="F1F5F9"/>
            <w:tcMar>
              <w:top w:w="60" w:type="dxa"/>
              <w:left w:w="140" w:type="dxa"/>
              <w:bottom w:w="60" w:type="dxa"/>
              <w:right w:w="140" w:type="dxa"/>
            </w:tcMar>
          </w:tcPr>
          <w:p w:rsidR="006368C3" w:rsidRDefault="00C16A59">
            <w:pPr>
              <w:spacing w:after="0"/>
            </w:pPr>
            <w:r>
              <w:rPr>
                <w:rFonts w:ascii="Calibri" w:hAnsi="Calibri"/>
                <w:i/>
                <w:color w:val="333333"/>
                <w:sz w:val="18"/>
              </w:rPr>
              <w:t>Location</w:t>
            </w:r>
            <w:r w:rsidR="002A71B3">
              <w:rPr>
                <w:rFonts w:ascii="Calibri" w:hAnsi="Calibri"/>
                <w:i/>
                <w:color w:val="333333"/>
                <w:sz w:val="18"/>
              </w:rPr>
              <w:t>: Text here    |    Country: Text here    |    Year: Text here    |    Source: Text here</w:t>
            </w:r>
          </w:p>
        </w:tc>
      </w:tr>
    </w:tbl>
    <w:p w:rsidR="006368C3" w:rsidRDefault="002A71B3">
      <w:pPr>
        <w:spacing w:before="120" w:after="80"/>
      </w:pPr>
      <w:r>
        <w:rPr>
          <w:rFonts w:ascii="Calibri" w:hAnsi="Calibri"/>
          <w:b/>
          <w:color w:val="003366"/>
        </w:rPr>
        <w:t>OVERVIEW</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IMPLEMENTATION CONTEXT</w:t>
            </w:r>
          </w:p>
          <w:p w:rsidR="006368C3" w:rsidRDefault="002A71B3" w:rsidP="002F5E74">
            <w:pPr>
              <w:spacing w:after="0"/>
            </w:pPr>
            <w:r>
              <w:rPr>
                <w:rFonts w:ascii="Calibri" w:hAnsi="Calibri"/>
                <w:color w:val="333333"/>
                <w:sz w:val="18"/>
              </w:rPr>
              <w:t xml:space="preserve">Text here </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CALL-TO-ACTION DESCRIPTION</w:t>
            </w:r>
          </w:p>
          <w:p w:rsidR="006368C3" w:rsidRDefault="002A71B3"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DESCRIPTION</w:t>
            </w:r>
          </w:p>
          <w:p w:rsidR="006368C3" w:rsidRDefault="002F5E74" w:rsidP="002F5E74">
            <w:pPr>
              <w:spacing w:after="0"/>
            </w:pPr>
            <w:r>
              <w:rPr>
                <w:rFonts w:ascii="Calibri" w:hAnsi="Calibri"/>
                <w:color w:val="333333"/>
                <w:sz w:val="18"/>
              </w:rPr>
              <w:t>Text here</w:t>
            </w:r>
          </w:p>
        </w:tc>
      </w:tr>
    </w:tbl>
    <w:p w:rsidR="006368C3" w:rsidRDefault="006368C3">
      <w:pPr>
        <w:spacing w:after="120"/>
      </w:pPr>
    </w:p>
    <w:p w:rsidR="006368C3" w:rsidRDefault="002A71B3">
      <w:pPr>
        <w:spacing w:before="120" w:after="80"/>
      </w:pPr>
      <w:r>
        <w:rPr>
          <w:rFonts w:ascii="Calibri" w:hAnsi="Calibri"/>
          <w:b/>
          <w:color w:val="003366"/>
        </w:rPr>
        <w:t>ANALYSIS FRAMEWORK</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CUSTOMER JOURNEY</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PHYSICAL TOUCHPOINT</w:t>
            </w:r>
          </w:p>
          <w:p w:rsidR="006368C3" w:rsidRDefault="002A71B3"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DIGITAL TOUCHPOINT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TRIGGER</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ACTIVATED SERVICE DESCRIPTION</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MENU PRESENTATION METHOD</w:t>
            </w:r>
          </w:p>
          <w:p w:rsidR="006368C3" w:rsidRDefault="002F5E74" w:rsidP="002F5E74">
            <w:pPr>
              <w:spacing w:after="0"/>
            </w:pPr>
            <w:r>
              <w:rPr>
                <w:rFonts w:ascii="Calibri" w:hAnsi="Calibri"/>
                <w:color w:val="333333"/>
                <w:sz w:val="18"/>
              </w:rPr>
              <w:t>Text here</w:t>
            </w:r>
          </w:p>
        </w:tc>
      </w:tr>
      <w:tr w:rsidR="00454DD8">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454DD8" w:rsidRDefault="00454DD8" w:rsidP="00454DD8">
            <w:pPr>
              <w:spacing w:after="40"/>
              <w:rPr>
                <w:rFonts w:ascii="Calibri" w:hAnsi="Calibri"/>
                <w:b/>
                <w:color w:val="4682B4"/>
                <w:sz w:val="17"/>
              </w:rPr>
            </w:pPr>
            <w:r w:rsidRPr="00AB6DF0">
              <w:rPr>
                <w:rFonts w:ascii="Calibri" w:hAnsi="Calibri"/>
                <w:b/>
                <w:color w:val="4682B4"/>
                <w:sz w:val="17"/>
              </w:rPr>
              <w:t xml:space="preserve">PAPER MENU CHARACTERISTICS (FORMAT, </w:t>
            </w:r>
            <w:r>
              <w:rPr>
                <w:rFonts w:ascii="Calibri" w:hAnsi="Calibri"/>
                <w:b/>
                <w:color w:val="4682B4"/>
                <w:sz w:val="17"/>
              </w:rPr>
              <w:t xml:space="preserve">NUMBER OF PAGES, STRUCTURE, </w:t>
            </w:r>
            <w:r w:rsidRPr="00AB6DF0">
              <w:rPr>
                <w:rFonts w:ascii="Calibri" w:hAnsi="Calibri"/>
                <w:b/>
                <w:color w:val="4682B4"/>
                <w:sz w:val="17"/>
              </w:rPr>
              <w:t>CONTENT ORGANIZATION</w:t>
            </w:r>
            <w:r>
              <w:rPr>
                <w:rFonts w:ascii="Calibri" w:hAnsi="Calibri"/>
                <w:b/>
                <w:color w:val="4682B4"/>
                <w:sz w:val="17"/>
              </w:rPr>
              <w:t>, etc.</w:t>
            </w:r>
            <w:r w:rsidRPr="00AB6DF0">
              <w:rPr>
                <w:rFonts w:ascii="Calibri" w:hAnsi="Calibri"/>
                <w:b/>
                <w:color w:val="4682B4"/>
                <w:sz w:val="17"/>
              </w:rPr>
              <w:t xml:space="preserve">) </w:t>
            </w:r>
          </w:p>
          <w:p w:rsidR="00454DD8" w:rsidRDefault="00454DD8" w:rsidP="00454DD8">
            <w:pPr>
              <w:spacing w:after="40"/>
              <w:rPr>
                <w:rFonts w:ascii="Calibri" w:hAnsi="Calibri"/>
                <w:b/>
                <w:color w:val="4682B4"/>
                <w:sz w:val="17"/>
              </w:rPr>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DATA COLLECTION METHOD</w:t>
            </w:r>
          </w:p>
          <w:p w:rsidR="006368C3" w:rsidRDefault="002F5E74" w:rsidP="002F5E74">
            <w:pPr>
              <w:spacing w:after="0"/>
            </w:pPr>
            <w:r>
              <w:rPr>
                <w:rFonts w:ascii="Calibri" w:hAnsi="Calibri"/>
                <w:color w:val="333333"/>
                <w:sz w:val="18"/>
              </w:rPr>
              <w:t>Text here</w:t>
            </w:r>
          </w:p>
        </w:tc>
      </w:tr>
    </w:tbl>
    <w:p w:rsidR="006368C3" w:rsidRDefault="006368C3">
      <w:pPr>
        <w:spacing w:after="120"/>
      </w:pPr>
    </w:p>
    <w:p w:rsidR="006368C3" w:rsidRDefault="002A71B3">
      <w:pPr>
        <w:spacing w:before="120" w:after="80"/>
      </w:pPr>
      <w:r>
        <w:rPr>
          <w:rFonts w:ascii="Calibri" w:hAnsi="Calibri"/>
          <w:b/>
          <w:color w:val="003366"/>
        </w:rPr>
        <w:t>IMPLEMENTATION</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REPLICABILITY</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TECHNOLOGIES USED</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BENEFITS FOR THE END CUSTOMER</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BUSINESS VALUE</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KEY INSIGHT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ADDITIONAL NOTES</w:t>
            </w:r>
          </w:p>
          <w:p w:rsidR="006368C3" w:rsidRDefault="002F5E74" w:rsidP="002F5E74">
            <w:pPr>
              <w:spacing w:after="0"/>
            </w:pPr>
            <w:r>
              <w:rPr>
                <w:rFonts w:ascii="Calibri" w:hAnsi="Calibri"/>
                <w:color w:val="333333"/>
                <w:sz w:val="18"/>
              </w:rPr>
              <w:t>Text here</w:t>
            </w:r>
          </w:p>
        </w:tc>
      </w:tr>
    </w:tbl>
    <w:p w:rsidR="006368C3" w:rsidRDefault="002A71B3">
      <w:r w:rsidRPr="002A71B3">
        <w:rPr>
          <w:rFonts w:ascii="Calibri" w:hAnsi="Calibri"/>
          <w:i/>
          <w:color w:val="333333"/>
          <w:sz w:val="18"/>
        </w:rPr>
        <w:t xml:space="preserve">Insert photos, images, and diagrams related to </w:t>
      </w:r>
      <w:r>
        <w:rPr>
          <w:rFonts w:ascii="Calibri" w:hAnsi="Calibri"/>
          <w:b/>
          <w:bCs/>
          <w:i/>
          <w:color w:val="333333"/>
          <w:sz w:val="18"/>
        </w:rPr>
        <w:t>BENCHMARK 02</w:t>
      </w:r>
      <w:r w:rsidRPr="002A71B3">
        <w:rPr>
          <w:rFonts w:ascii="Calibri" w:hAnsi="Calibri"/>
          <w:i/>
          <w:color w:val="333333"/>
          <w:sz w:val="18"/>
        </w:rPr>
        <w:t xml:space="preserve"> here.</w:t>
      </w:r>
      <w:r>
        <w:br w:type="page"/>
      </w:r>
    </w:p>
    <w:tbl>
      <w:tblPr>
        <w:tblW w:w="0" w:type="auto"/>
        <w:jc w:val="center"/>
        <w:tblLook w:val="04A0" w:firstRow="1" w:lastRow="0" w:firstColumn="1" w:lastColumn="0" w:noHBand="0" w:noVBand="1"/>
      </w:tblPr>
      <w:tblGrid>
        <w:gridCol w:w="9605"/>
      </w:tblGrid>
      <w:tr w:rsidR="006368C3">
        <w:trPr>
          <w:jc w:val="center"/>
        </w:trPr>
        <w:tc>
          <w:tcPr>
            <w:tcW w:w="9605" w:type="dxa"/>
            <w:shd w:val="clear" w:color="auto" w:fill="1E293B"/>
            <w:tcMar>
              <w:top w:w="100" w:type="dxa"/>
              <w:left w:w="140" w:type="dxa"/>
              <w:bottom w:w="60" w:type="dxa"/>
              <w:right w:w="140" w:type="dxa"/>
            </w:tcMar>
          </w:tcPr>
          <w:p w:rsidR="006368C3" w:rsidRDefault="002A71B3">
            <w:pPr>
              <w:spacing w:after="0"/>
            </w:pPr>
            <w:r>
              <w:rPr>
                <w:rFonts w:ascii="Calibri" w:hAnsi="Calibri"/>
                <w:b/>
                <w:color w:val="FFFFFF"/>
                <w:sz w:val="26"/>
              </w:rPr>
              <w:t xml:space="preserve">BENCHMARK 03 | CASE NAME  </w:t>
            </w:r>
            <w:r w:rsidRPr="002F5E74">
              <w:rPr>
                <w:rFonts w:asciiTheme="majorHAnsi" w:hAnsiTheme="majorHAnsi" w:cstheme="majorHAnsi"/>
                <w:b/>
                <w:color w:val="FFFFFF"/>
                <w:sz w:val="26"/>
              </w:rPr>
              <w:t xml:space="preserve">|  </w:t>
            </w:r>
            <w:r w:rsidRPr="002F5E74">
              <w:rPr>
                <w:rFonts w:asciiTheme="majorHAnsi" w:hAnsiTheme="majorHAnsi" w:cstheme="majorHAnsi"/>
                <w:b/>
                <w:color w:val="3182CE"/>
              </w:rPr>
              <w:t>[NON-HORECA]</w:t>
            </w:r>
          </w:p>
        </w:tc>
      </w:tr>
      <w:tr w:rsidR="006368C3">
        <w:trPr>
          <w:jc w:val="center"/>
        </w:trPr>
        <w:tc>
          <w:tcPr>
            <w:tcW w:w="9605" w:type="dxa"/>
            <w:tcBorders>
              <w:top w:val="single" w:sz="4" w:space="0" w:color="CBD5E1"/>
              <w:left w:val="single" w:sz="4" w:space="0" w:color="CBD5E1"/>
              <w:bottom w:val="single" w:sz="4" w:space="0" w:color="CBD5E1"/>
              <w:right w:val="single" w:sz="4" w:space="0" w:color="CBD5E1"/>
            </w:tcBorders>
            <w:shd w:val="clear" w:color="auto" w:fill="F1F5F9"/>
            <w:tcMar>
              <w:top w:w="60" w:type="dxa"/>
              <w:left w:w="140" w:type="dxa"/>
              <w:bottom w:w="60" w:type="dxa"/>
              <w:right w:w="140" w:type="dxa"/>
            </w:tcMar>
          </w:tcPr>
          <w:p w:rsidR="006368C3" w:rsidRDefault="00C16A59">
            <w:pPr>
              <w:spacing w:after="0"/>
            </w:pPr>
            <w:r>
              <w:rPr>
                <w:rFonts w:ascii="Calibri" w:hAnsi="Calibri"/>
                <w:i/>
                <w:color w:val="333333"/>
                <w:sz w:val="18"/>
              </w:rPr>
              <w:t>Location</w:t>
            </w:r>
            <w:r w:rsidR="002A71B3">
              <w:rPr>
                <w:rFonts w:ascii="Calibri" w:hAnsi="Calibri"/>
                <w:i/>
                <w:color w:val="333333"/>
                <w:sz w:val="18"/>
              </w:rPr>
              <w:t>: Text here    |    Country: Text here    |    Year: Text here    |    Source: Text here</w:t>
            </w:r>
          </w:p>
        </w:tc>
      </w:tr>
    </w:tbl>
    <w:p w:rsidR="006368C3" w:rsidRDefault="002A71B3">
      <w:pPr>
        <w:spacing w:before="120" w:after="80"/>
      </w:pPr>
      <w:r>
        <w:rPr>
          <w:rFonts w:ascii="Calibri" w:hAnsi="Calibri"/>
          <w:b/>
          <w:color w:val="003366"/>
        </w:rPr>
        <w:t>OVERVIEW</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IMPLEMENTATION CONTEXT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CALL-TO-ACTION DESCRIPTION</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DESCRIPTION</w:t>
            </w:r>
          </w:p>
          <w:p w:rsidR="006368C3" w:rsidRDefault="002A71B3" w:rsidP="002F5E74">
            <w:pPr>
              <w:spacing w:after="0"/>
            </w:pPr>
            <w:r>
              <w:rPr>
                <w:rFonts w:ascii="Calibri" w:hAnsi="Calibri"/>
                <w:color w:val="333333"/>
                <w:sz w:val="18"/>
              </w:rPr>
              <w:t>Text here</w:t>
            </w:r>
          </w:p>
        </w:tc>
      </w:tr>
    </w:tbl>
    <w:p w:rsidR="006368C3" w:rsidRDefault="006368C3">
      <w:pPr>
        <w:spacing w:after="120"/>
      </w:pPr>
    </w:p>
    <w:p w:rsidR="006368C3" w:rsidRDefault="002A71B3">
      <w:pPr>
        <w:spacing w:before="120" w:after="80"/>
      </w:pPr>
      <w:r>
        <w:rPr>
          <w:rFonts w:ascii="Calibri" w:hAnsi="Calibri"/>
          <w:b/>
          <w:color w:val="003366"/>
        </w:rPr>
        <w:t>ANALYSIS FRAMEWORK</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CUSTOMER JOURNEY</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PHYSICAL TOUCHPOINT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DIGITAL TOUCHPOINT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TRIGGER</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ACTIVATED SERVICE DESCRIPTION</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MENU PRESENTATION METHOD</w:t>
            </w:r>
          </w:p>
          <w:p w:rsidR="006368C3" w:rsidRDefault="002F5E74" w:rsidP="002F5E74">
            <w:pPr>
              <w:spacing w:after="0"/>
            </w:pPr>
            <w:r>
              <w:rPr>
                <w:rFonts w:ascii="Calibri" w:hAnsi="Calibri"/>
                <w:color w:val="333333"/>
                <w:sz w:val="18"/>
              </w:rPr>
              <w:t>Text here</w:t>
            </w:r>
          </w:p>
        </w:tc>
      </w:tr>
      <w:tr w:rsidR="00454DD8">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454DD8" w:rsidRDefault="00454DD8" w:rsidP="00454DD8">
            <w:pPr>
              <w:spacing w:after="40"/>
              <w:rPr>
                <w:rFonts w:ascii="Calibri" w:hAnsi="Calibri"/>
                <w:b/>
                <w:color w:val="4682B4"/>
                <w:sz w:val="17"/>
              </w:rPr>
            </w:pPr>
            <w:r w:rsidRPr="00AB6DF0">
              <w:rPr>
                <w:rFonts w:ascii="Calibri" w:hAnsi="Calibri"/>
                <w:b/>
                <w:color w:val="4682B4"/>
                <w:sz w:val="17"/>
              </w:rPr>
              <w:t xml:space="preserve">PAPER MENU CHARACTERISTICS (FORMAT, </w:t>
            </w:r>
            <w:r>
              <w:rPr>
                <w:rFonts w:ascii="Calibri" w:hAnsi="Calibri"/>
                <w:b/>
                <w:color w:val="4682B4"/>
                <w:sz w:val="17"/>
              </w:rPr>
              <w:t xml:space="preserve">NUMBER OF PAGES, STRUCTURE, </w:t>
            </w:r>
            <w:r w:rsidRPr="00AB6DF0">
              <w:rPr>
                <w:rFonts w:ascii="Calibri" w:hAnsi="Calibri"/>
                <w:b/>
                <w:color w:val="4682B4"/>
                <w:sz w:val="17"/>
              </w:rPr>
              <w:t>CONTENT ORGANIZATION</w:t>
            </w:r>
            <w:r>
              <w:rPr>
                <w:rFonts w:ascii="Calibri" w:hAnsi="Calibri"/>
                <w:b/>
                <w:color w:val="4682B4"/>
                <w:sz w:val="17"/>
              </w:rPr>
              <w:t>, etc.</w:t>
            </w:r>
            <w:r w:rsidRPr="00AB6DF0">
              <w:rPr>
                <w:rFonts w:ascii="Calibri" w:hAnsi="Calibri"/>
                <w:b/>
                <w:color w:val="4682B4"/>
                <w:sz w:val="17"/>
              </w:rPr>
              <w:t xml:space="preserve">) </w:t>
            </w:r>
          </w:p>
          <w:p w:rsidR="00454DD8" w:rsidRDefault="00454DD8" w:rsidP="00454DD8">
            <w:pPr>
              <w:spacing w:after="40"/>
              <w:rPr>
                <w:rFonts w:ascii="Calibri" w:hAnsi="Calibri"/>
                <w:b/>
                <w:color w:val="4682B4"/>
                <w:sz w:val="17"/>
              </w:rPr>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DATA COLLECTION METHOD</w:t>
            </w:r>
          </w:p>
          <w:p w:rsidR="006368C3" w:rsidRDefault="002F5E74" w:rsidP="002F5E74">
            <w:pPr>
              <w:spacing w:after="0"/>
            </w:pPr>
            <w:r>
              <w:rPr>
                <w:rFonts w:ascii="Calibri" w:hAnsi="Calibri"/>
                <w:color w:val="333333"/>
                <w:sz w:val="18"/>
              </w:rPr>
              <w:t>Text here</w:t>
            </w:r>
          </w:p>
        </w:tc>
      </w:tr>
    </w:tbl>
    <w:p w:rsidR="006368C3" w:rsidRDefault="006368C3">
      <w:pPr>
        <w:spacing w:after="120"/>
      </w:pPr>
    </w:p>
    <w:p w:rsidR="006368C3" w:rsidRDefault="002A71B3">
      <w:pPr>
        <w:spacing w:before="120" w:after="80"/>
      </w:pPr>
      <w:r>
        <w:rPr>
          <w:rFonts w:ascii="Calibri" w:hAnsi="Calibri"/>
          <w:b/>
          <w:color w:val="003366"/>
        </w:rPr>
        <w:t>IMPLEMENTATION</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REPLICABILITY</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TECHNOLOGIES USED</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BENEFITS FOR THE END CUSTOMER</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BUSINESS VALUE</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KEY INSIGHT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ADDITIONAL NOTES</w:t>
            </w:r>
          </w:p>
          <w:p w:rsidR="006368C3" w:rsidRDefault="002F5E74" w:rsidP="002F5E74">
            <w:pPr>
              <w:spacing w:after="0"/>
            </w:pPr>
            <w:r>
              <w:rPr>
                <w:rFonts w:ascii="Calibri" w:hAnsi="Calibri"/>
                <w:color w:val="333333"/>
                <w:sz w:val="18"/>
              </w:rPr>
              <w:t>Text here</w:t>
            </w:r>
          </w:p>
        </w:tc>
      </w:tr>
    </w:tbl>
    <w:p w:rsidR="006368C3" w:rsidRDefault="002A71B3">
      <w:r w:rsidRPr="002A71B3">
        <w:rPr>
          <w:rFonts w:ascii="Calibri" w:hAnsi="Calibri"/>
          <w:i/>
          <w:color w:val="333333"/>
          <w:sz w:val="18"/>
        </w:rPr>
        <w:t xml:space="preserve">Insert photos, images, and diagrams related to </w:t>
      </w:r>
      <w:r>
        <w:rPr>
          <w:rFonts w:ascii="Calibri" w:hAnsi="Calibri"/>
          <w:b/>
          <w:bCs/>
          <w:i/>
          <w:color w:val="333333"/>
          <w:sz w:val="18"/>
        </w:rPr>
        <w:t>BENCHMARK 03</w:t>
      </w:r>
      <w:r w:rsidRPr="002A71B3">
        <w:rPr>
          <w:rFonts w:ascii="Calibri" w:hAnsi="Calibri"/>
          <w:i/>
          <w:color w:val="333333"/>
          <w:sz w:val="18"/>
        </w:rPr>
        <w:t xml:space="preserve"> here.</w:t>
      </w:r>
      <w:r>
        <w:br w:type="page"/>
      </w:r>
    </w:p>
    <w:tbl>
      <w:tblPr>
        <w:tblW w:w="0" w:type="auto"/>
        <w:jc w:val="center"/>
        <w:tblLook w:val="04A0" w:firstRow="1" w:lastRow="0" w:firstColumn="1" w:lastColumn="0" w:noHBand="0" w:noVBand="1"/>
      </w:tblPr>
      <w:tblGrid>
        <w:gridCol w:w="9605"/>
      </w:tblGrid>
      <w:tr w:rsidR="006368C3">
        <w:trPr>
          <w:jc w:val="center"/>
        </w:trPr>
        <w:tc>
          <w:tcPr>
            <w:tcW w:w="9605" w:type="dxa"/>
            <w:shd w:val="clear" w:color="auto" w:fill="1E293B"/>
            <w:tcMar>
              <w:top w:w="100" w:type="dxa"/>
              <w:left w:w="140" w:type="dxa"/>
              <w:bottom w:w="60" w:type="dxa"/>
              <w:right w:w="140" w:type="dxa"/>
            </w:tcMar>
          </w:tcPr>
          <w:p w:rsidR="006368C3" w:rsidRDefault="002A71B3">
            <w:pPr>
              <w:spacing w:after="0"/>
            </w:pPr>
            <w:r>
              <w:rPr>
                <w:rFonts w:ascii="Calibri" w:hAnsi="Calibri"/>
                <w:b/>
                <w:color w:val="FFFFFF"/>
                <w:sz w:val="26"/>
              </w:rPr>
              <w:t xml:space="preserve">ORIGINAL CONCEPT 01 | TITLE  </w:t>
            </w:r>
            <w:r w:rsidRPr="002F5E74">
              <w:rPr>
                <w:rFonts w:asciiTheme="majorHAnsi" w:hAnsiTheme="majorHAnsi" w:cstheme="majorHAnsi"/>
                <w:b/>
                <w:color w:val="FFFFFF"/>
                <w:sz w:val="26"/>
              </w:rPr>
              <w:t xml:space="preserve">|  </w:t>
            </w:r>
            <w:r w:rsidRPr="002F5E74">
              <w:rPr>
                <w:rFonts w:asciiTheme="majorHAnsi" w:hAnsiTheme="majorHAnsi" w:cstheme="majorHAnsi"/>
                <w:b/>
                <w:color w:val="DD6B20"/>
              </w:rPr>
              <w:t>[ORIGINAL CONCEPT]</w:t>
            </w:r>
          </w:p>
        </w:tc>
      </w:tr>
    </w:tbl>
    <w:p w:rsidR="006368C3" w:rsidRDefault="002A71B3">
      <w:pPr>
        <w:spacing w:before="120" w:after="80"/>
      </w:pPr>
      <w:r>
        <w:rPr>
          <w:rFonts w:ascii="Calibri" w:hAnsi="Calibri"/>
          <w:b/>
          <w:color w:val="003366"/>
        </w:rPr>
        <w:t>OVERVIEW</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IMPLEMENTATION CONTEXT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CALL-TO-ACTION DESCRIPTION</w:t>
            </w:r>
          </w:p>
          <w:p w:rsidR="006368C3" w:rsidRDefault="002A71B3"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DESCRIPTION</w:t>
            </w:r>
          </w:p>
          <w:p w:rsidR="006368C3" w:rsidRDefault="002A71B3" w:rsidP="002F5E74">
            <w:pPr>
              <w:spacing w:after="0"/>
            </w:pPr>
            <w:r>
              <w:rPr>
                <w:rFonts w:ascii="Calibri" w:hAnsi="Calibri"/>
                <w:color w:val="333333"/>
                <w:sz w:val="18"/>
              </w:rPr>
              <w:t>Text here</w:t>
            </w:r>
          </w:p>
        </w:tc>
      </w:tr>
    </w:tbl>
    <w:p w:rsidR="006368C3" w:rsidRDefault="006368C3">
      <w:pPr>
        <w:spacing w:after="120"/>
      </w:pPr>
    </w:p>
    <w:p w:rsidR="006368C3" w:rsidRDefault="002A71B3">
      <w:pPr>
        <w:spacing w:before="120" w:after="80"/>
      </w:pPr>
      <w:r>
        <w:rPr>
          <w:rFonts w:ascii="Calibri" w:hAnsi="Calibri"/>
          <w:b/>
          <w:color w:val="003366"/>
        </w:rPr>
        <w:t>ANALYSIS FRAMEWORK</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CUSTOMER JOURNEY</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PHYSICAL TOUCHPOINT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DIGITAL TOUCHPOINT</w:t>
            </w:r>
          </w:p>
          <w:p w:rsidR="006368C3" w:rsidRDefault="002A71B3"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TYPE OF TRIGGER</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ACTIVATED SERVICE DESCRIPTION</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MENU PRESENTATION METHOD</w:t>
            </w:r>
          </w:p>
          <w:p w:rsidR="006368C3" w:rsidRDefault="002F5E74" w:rsidP="002F5E74">
            <w:pPr>
              <w:spacing w:after="0"/>
            </w:pPr>
            <w:r>
              <w:rPr>
                <w:rFonts w:ascii="Calibri" w:hAnsi="Calibri"/>
                <w:color w:val="333333"/>
                <w:sz w:val="18"/>
              </w:rPr>
              <w:t>Text here</w:t>
            </w:r>
          </w:p>
        </w:tc>
      </w:tr>
      <w:tr w:rsidR="00454DD8">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454DD8" w:rsidRDefault="00454DD8" w:rsidP="00454DD8">
            <w:pPr>
              <w:spacing w:after="40"/>
              <w:rPr>
                <w:rFonts w:ascii="Calibri" w:hAnsi="Calibri"/>
                <w:b/>
                <w:color w:val="4682B4"/>
                <w:sz w:val="17"/>
              </w:rPr>
            </w:pPr>
            <w:r w:rsidRPr="00AB6DF0">
              <w:rPr>
                <w:rFonts w:ascii="Calibri" w:hAnsi="Calibri"/>
                <w:b/>
                <w:color w:val="4682B4"/>
                <w:sz w:val="17"/>
              </w:rPr>
              <w:t xml:space="preserve">PAPER MENU CHARACTERISTICS (FORMAT, </w:t>
            </w:r>
            <w:r>
              <w:rPr>
                <w:rFonts w:ascii="Calibri" w:hAnsi="Calibri"/>
                <w:b/>
                <w:color w:val="4682B4"/>
                <w:sz w:val="17"/>
              </w:rPr>
              <w:t xml:space="preserve">NUMBER OF PAGES, STRUCTURE, </w:t>
            </w:r>
            <w:r w:rsidRPr="00AB6DF0">
              <w:rPr>
                <w:rFonts w:ascii="Calibri" w:hAnsi="Calibri"/>
                <w:b/>
                <w:color w:val="4682B4"/>
                <w:sz w:val="17"/>
              </w:rPr>
              <w:t>CONTENT ORGANIZATION</w:t>
            </w:r>
            <w:r>
              <w:rPr>
                <w:rFonts w:ascii="Calibri" w:hAnsi="Calibri"/>
                <w:b/>
                <w:color w:val="4682B4"/>
                <w:sz w:val="17"/>
              </w:rPr>
              <w:t>, etc.</w:t>
            </w:r>
            <w:r w:rsidRPr="00AB6DF0">
              <w:rPr>
                <w:rFonts w:ascii="Calibri" w:hAnsi="Calibri"/>
                <w:b/>
                <w:color w:val="4682B4"/>
                <w:sz w:val="17"/>
              </w:rPr>
              <w:t xml:space="preserve">) </w:t>
            </w:r>
          </w:p>
          <w:p w:rsidR="00454DD8" w:rsidRDefault="00454DD8" w:rsidP="00454DD8">
            <w:pPr>
              <w:spacing w:after="40"/>
              <w:rPr>
                <w:rFonts w:ascii="Calibri" w:hAnsi="Calibri"/>
                <w:b/>
                <w:color w:val="4682B4"/>
                <w:sz w:val="17"/>
              </w:rPr>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DATA COLLECTION METHOD</w:t>
            </w:r>
          </w:p>
          <w:p w:rsidR="006368C3" w:rsidRDefault="002A71B3" w:rsidP="002F5E74">
            <w:pPr>
              <w:spacing w:after="0"/>
            </w:pPr>
            <w:r>
              <w:rPr>
                <w:rFonts w:ascii="Calibri" w:hAnsi="Calibri"/>
                <w:color w:val="333333"/>
                <w:sz w:val="18"/>
              </w:rPr>
              <w:t>Text here</w:t>
            </w:r>
          </w:p>
        </w:tc>
      </w:tr>
    </w:tbl>
    <w:p w:rsidR="006368C3" w:rsidRDefault="006368C3">
      <w:pPr>
        <w:spacing w:after="120"/>
      </w:pPr>
    </w:p>
    <w:p w:rsidR="006368C3" w:rsidRDefault="002A71B3">
      <w:pPr>
        <w:spacing w:before="120" w:after="80"/>
      </w:pPr>
      <w:r>
        <w:rPr>
          <w:rFonts w:ascii="Calibri" w:hAnsi="Calibri"/>
          <w:b/>
          <w:color w:val="003366"/>
        </w:rPr>
        <w:t>IMPLEMENTATION</w:t>
      </w:r>
    </w:p>
    <w:tbl>
      <w:tblPr>
        <w:tblW w:w="0" w:type="auto"/>
        <w:jc w:val="center"/>
        <w:tblLayout w:type="fixed"/>
        <w:tblLook w:val="04A0" w:firstRow="1" w:lastRow="0" w:firstColumn="1" w:lastColumn="0" w:noHBand="0" w:noVBand="1"/>
      </w:tblPr>
      <w:tblGrid>
        <w:gridCol w:w="9605"/>
      </w:tblGrid>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REPLICABILITY</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TECHNOLOGIES USED</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BENEFITS FOR THE END CUSTOMER</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BUSINESS VALUE</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KEY INSIGHT</w:t>
            </w:r>
          </w:p>
          <w:p w:rsidR="006368C3" w:rsidRDefault="002F5E74" w:rsidP="002F5E74">
            <w:pPr>
              <w:spacing w:after="0"/>
            </w:pPr>
            <w:r>
              <w:rPr>
                <w:rFonts w:ascii="Calibri" w:hAnsi="Calibri"/>
                <w:color w:val="333333"/>
                <w:sz w:val="18"/>
              </w:rPr>
              <w:t>Text here</w:t>
            </w:r>
          </w:p>
        </w:tc>
      </w:tr>
      <w:tr w:rsidR="006368C3">
        <w:trPr>
          <w:jc w:val="center"/>
        </w:trPr>
        <w:tc>
          <w:tcPr>
            <w:tcW w:w="9605" w:type="dxa"/>
            <w:tcBorders>
              <w:top w:val="single" w:sz="4" w:space="0" w:color="E2E8F0"/>
              <w:left w:val="single" w:sz="4" w:space="0" w:color="E2E8F0"/>
              <w:bottom w:val="single" w:sz="4" w:space="0" w:color="E2E8F0"/>
              <w:right w:val="single" w:sz="4" w:space="0" w:color="E2E8F0"/>
            </w:tcBorders>
            <w:shd w:val="clear" w:color="auto" w:fill="FAFAFA"/>
            <w:tcMar>
              <w:top w:w="60" w:type="dxa"/>
              <w:left w:w="100" w:type="dxa"/>
              <w:bottom w:w="60" w:type="dxa"/>
              <w:right w:w="100" w:type="dxa"/>
            </w:tcMar>
          </w:tcPr>
          <w:p w:rsidR="006368C3" w:rsidRDefault="002A71B3">
            <w:pPr>
              <w:spacing w:after="40"/>
            </w:pPr>
            <w:r>
              <w:rPr>
                <w:rFonts w:ascii="Calibri" w:hAnsi="Calibri"/>
                <w:b/>
                <w:color w:val="4682B4"/>
                <w:sz w:val="17"/>
              </w:rPr>
              <w:t>ADDITIONAL NOTES</w:t>
            </w:r>
          </w:p>
          <w:p w:rsidR="006368C3" w:rsidRDefault="002F5E74" w:rsidP="002F5E74">
            <w:pPr>
              <w:spacing w:after="0"/>
            </w:pPr>
            <w:r>
              <w:rPr>
                <w:rFonts w:ascii="Calibri" w:hAnsi="Calibri"/>
                <w:color w:val="333333"/>
                <w:sz w:val="18"/>
              </w:rPr>
              <w:t>Text here</w:t>
            </w:r>
          </w:p>
        </w:tc>
      </w:tr>
    </w:tbl>
    <w:p w:rsidR="00803E5B" w:rsidRDefault="00803E5B">
      <w:pPr>
        <w:spacing w:after="120"/>
      </w:pPr>
    </w:p>
    <w:p w:rsidR="006368C3" w:rsidRDefault="00803E5B" w:rsidP="00454DD8">
      <w:r>
        <w:br w:type="page"/>
      </w:r>
      <w:r w:rsidR="002A71B3" w:rsidRPr="002A71B3">
        <w:rPr>
          <w:rFonts w:ascii="Calibri" w:hAnsi="Calibri"/>
          <w:i/>
          <w:color w:val="333333"/>
          <w:sz w:val="18"/>
        </w:rPr>
        <w:t xml:space="preserve">Insert photos, images, and diagrams related to </w:t>
      </w:r>
      <w:r w:rsidR="002A71B3">
        <w:rPr>
          <w:rFonts w:ascii="Calibri" w:hAnsi="Calibri"/>
          <w:i/>
          <w:color w:val="333333"/>
          <w:sz w:val="18"/>
        </w:rPr>
        <w:t xml:space="preserve">the </w:t>
      </w:r>
      <w:r w:rsidR="002A71B3">
        <w:rPr>
          <w:rFonts w:ascii="Calibri" w:hAnsi="Calibri"/>
          <w:b/>
          <w:bCs/>
          <w:i/>
          <w:color w:val="333333"/>
          <w:sz w:val="18"/>
        </w:rPr>
        <w:t xml:space="preserve">ORIGINAL CONCEPT </w:t>
      </w:r>
      <w:r w:rsidR="002A71B3" w:rsidRPr="002A71B3">
        <w:rPr>
          <w:rFonts w:ascii="Calibri" w:hAnsi="Calibri"/>
          <w:i/>
          <w:color w:val="333333"/>
          <w:sz w:val="18"/>
        </w:rPr>
        <w:t>here.</w:t>
      </w:r>
    </w:p>
    <w:sectPr w:rsidR="006368C3" w:rsidSect="00034616">
      <w:pgSz w:w="11909" w:h="16834"/>
      <w:pgMar w:top="1152" w:right="1152" w:bottom="1152" w:left="115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Numeroelenco3"/>
      <w:lvlText w:val="%1."/>
      <w:lvlJc w:val="left"/>
      <w:pPr>
        <w:tabs>
          <w:tab w:val="num" w:pos="1080"/>
        </w:tabs>
        <w:ind w:left="1080" w:hanging="360"/>
      </w:pPr>
    </w:lvl>
  </w:abstractNum>
  <w:abstractNum w:abstractNumId="3">
    <w:nsid w:val="FFFFFF7F"/>
    <w:multiLevelType w:val="singleLevel"/>
    <w:tmpl w:val="38441652"/>
    <w:lvl w:ilvl="0">
      <w:start w:val="1"/>
      <w:numFmt w:val="decimal"/>
      <w:pStyle w:val="Numeroelenco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Puntoelenco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Puntoelenco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Numeroelenco"/>
      <w:lvlText w:val="%1."/>
      <w:lvlJc w:val="left"/>
      <w:pPr>
        <w:tabs>
          <w:tab w:val="num" w:pos="360"/>
        </w:tabs>
        <w:ind w:left="360" w:hanging="360"/>
      </w:pPr>
    </w:lvl>
  </w:abstractNum>
  <w:abstractNum w:abstractNumId="8">
    <w:nsid w:val="FFFFFF89"/>
    <w:multiLevelType w:val="singleLevel"/>
    <w:tmpl w:val="29761A62"/>
    <w:lvl w:ilvl="0">
      <w:start w:val="1"/>
      <w:numFmt w:val="bullet"/>
      <w:pStyle w:val="Puntoelenco"/>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283"/>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180BD2"/>
    <w:rsid w:val="001D31F7"/>
    <w:rsid w:val="0029639D"/>
    <w:rsid w:val="002A71B3"/>
    <w:rsid w:val="002F5E74"/>
    <w:rsid w:val="00326F90"/>
    <w:rsid w:val="00454DD8"/>
    <w:rsid w:val="006368C3"/>
    <w:rsid w:val="00803E5B"/>
    <w:rsid w:val="00AA1D8D"/>
    <w:rsid w:val="00AB6DF0"/>
    <w:rsid w:val="00B47730"/>
    <w:rsid w:val="00C16A59"/>
    <w:rsid w:val="00C84E4B"/>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00"/>
  <w15:docId w15:val="{85BE0F48-8BFF-4043-8A0D-1E2AAC4C75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FC693F"/>
  </w:style>
  <w:style w:type="paragraph" w:styleId="Titolo1">
    <w:name w:val="heading 1"/>
    <w:basedOn w:val="Normale"/>
    <w:next w:val="Normale"/>
    <w:link w:val="Titolo1Carattere"/>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Titolo4">
    <w:name w:val="heading 4"/>
    <w:basedOn w:val="Normale"/>
    <w:next w:val="Normale"/>
    <w:link w:val="Titolo4Carattere"/>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Titolo5">
    <w:name w:val="heading 5"/>
    <w:basedOn w:val="Normale"/>
    <w:next w:val="Normale"/>
    <w:link w:val="Titolo5Carattere"/>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itolo6">
    <w:name w:val="heading 6"/>
    <w:basedOn w:val="Normale"/>
    <w:next w:val="Normale"/>
    <w:link w:val="Titolo6Carattere"/>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itolo7">
    <w:name w:val="heading 7"/>
    <w:basedOn w:val="Normale"/>
    <w:next w:val="Normale"/>
    <w:link w:val="Titolo7Carattere"/>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itolo9">
    <w:name w:val="heading 9"/>
    <w:basedOn w:val="Normale"/>
    <w:next w:val="Normale"/>
    <w:link w:val="Titolo9Carattere"/>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618BF"/>
    <w:pPr>
      <w:tabs>
        <w:tab w:val="center" w:pos="4680"/>
        <w:tab w:val="right" w:pos="9360"/>
      </w:tabs>
      <w:spacing w:after="0" w:line="240" w:lineRule="auto"/>
    </w:pPr>
  </w:style>
  <w:style w:type="character" w:customStyle="1" w:styleId="IntestazioneCarattere">
    <w:name w:val="Intestazione Carattere"/>
    <w:basedOn w:val="Carpredefinitoparagrafo"/>
    <w:link w:val="Intestazione"/>
    <w:uiPriority w:val="99"/>
    <w:rsid w:val="00E618BF"/>
  </w:style>
  <w:style w:type="paragraph" w:styleId="Pidipagina">
    <w:name w:val="footer"/>
    <w:basedOn w:val="Normale"/>
    <w:link w:val="PidipaginaCarattere"/>
    <w:uiPriority w:val="99"/>
    <w:unhideWhenUsed/>
    <w:rsid w:val="00E618BF"/>
    <w:pPr>
      <w:tabs>
        <w:tab w:val="center" w:pos="4680"/>
        <w:tab w:val="right" w:pos="9360"/>
      </w:tabs>
      <w:spacing w:after="0" w:line="240" w:lineRule="auto"/>
    </w:pPr>
  </w:style>
  <w:style w:type="character" w:customStyle="1" w:styleId="PidipaginaCarattere">
    <w:name w:val="Piè di pagina Carattere"/>
    <w:basedOn w:val="Carpredefinitoparagrafo"/>
    <w:link w:val="Pidipagina"/>
    <w:uiPriority w:val="99"/>
    <w:rsid w:val="00E618BF"/>
  </w:style>
  <w:style w:type="paragraph" w:styleId="Nessunaspaziatura">
    <w:name w:val="No Spacing"/>
    <w:uiPriority w:val="1"/>
    <w:qFormat/>
    <w:rsid w:val="00FC693F"/>
    <w:pPr>
      <w:spacing w:after="0" w:line="240" w:lineRule="auto"/>
    </w:pPr>
  </w:style>
  <w:style w:type="character" w:customStyle="1" w:styleId="Titolo1Carattere">
    <w:name w:val="Titolo 1 Carattere"/>
    <w:basedOn w:val="Carpredefinitoparagrafo"/>
    <w:link w:val="Tito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itolo2Carattere">
    <w:name w:val="Titolo 2 Carattere"/>
    <w:basedOn w:val="Carpredefinitoparagrafo"/>
    <w:link w:val="Titolo2"/>
    <w:uiPriority w:val="9"/>
    <w:rsid w:val="00FC693F"/>
    <w:rPr>
      <w:rFonts w:asciiTheme="majorHAnsi" w:eastAsiaTheme="majorEastAsia" w:hAnsiTheme="majorHAnsi" w:cstheme="majorBidi"/>
      <w:b/>
      <w:bCs/>
      <w:color w:val="4F81BD" w:themeColor="accent1"/>
      <w:sz w:val="26"/>
      <w:szCs w:val="26"/>
    </w:rPr>
  </w:style>
  <w:style w:type="character" w:customStyle="1" w:styleId="Titolo3Carattere">
    <w:name w:val="Titolo 3 Carattere"/>
    <w:basedOn w:val="Carpredefinitoparagrafo"/>
    <w:link w:val="Titolo3"/>
    <w:uiPriority w:val="9"/>
    <w:rsid w:val="00FC693F"/>
    <w:rPr>
      <w:rFonts w:asciiTheme="majorHAnsi" w:eastAsiaTheme="majorEastAsia" w:hAnsiTheme="majorHAnsi" w:cstheme="majorBidi"/>
      <w:b/>
      <w:bCs/>
      <w:color w:val="4F81BD" w:themeColor="accent1"/>
    </w:rPr>
  </w:style>
  <w:style w:type="paragraph" w:styleId="Titolo">
    <w:name w:val="Title"/>
    <w:basedOn w:val="Normale"/>
    <w:next w:val="Normale"/>
    <w:link w:val="TitoloCarattere"/>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ottotitolo">
    <w:name w:val="Subtitle"/>
    <w:basedOn w:val="Normale"/>
    <w:next w:val="Normale"/>
    <w:link w:val="SottotitoloCarattere"/>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ttotitoloCarattere">
    <w:name w:val="Sottotitolo Carattere"/>
    <w:basedOn w:val="Carpredefinitoparagrafo"/>
    <w:link w:val="Sottotitolo"/>
    <w:uiPriority w:val="11"/>
    <w:rsid w:val="00FC693F"/>
    <w:rPr>
      <w:rFonts w:asciiTheme="majorHAnsi" w:eastAsiaTheme="majorEastAsia" w:hAnsiTheme="majorHAnsi" w:cstheme="majorBidi"/>
      <w:i/>
      <w:iCs/>
      <w:color w:val="4F81BD" w:themeColor="accent1"/>
      <w:spacing w:val="15"/>
      <w:sz w:val="24"/>
      <w:szCs w:val="24"/>
    </w:rPr>
  </w:style>
  <w:style w:type="paragraph" w:styleId="Paragrafoelenco">
    <w:name w:val="List Paragraph"/>
    <w:basedOn w:val="Normale"/>
    <w:uiPriority w:val="34"/>
    <w:qFormat/>
    <w:rsid w:val="00FC693F"/>
    <w:pPr>
      <w:ind w:left="720"/>
      <w:contextualSpacing/>
    </w:pPr>
  </w:style>
  <w:style w:type="paragraph" w:styleId="Corpotesto">
    <w:name w:val="Body Text"/>
    <w:basedOn w:val="Normale"/>
    <w:link w:val="CorpotestoCarattere"/>
    <w:uiPriority w:val="99"/>
    <w:unhideWhenUsed/>
    <w:rsid w:val="00AA1D8D"/>
    <w:pPr>
      <w:spacing w:after="120"/>
    </w:pPr>
  </w:style>
  <w:style w:type="character" w:customStyle="1" w:styleId="CorpotestoCarattere">
    <w:name w:val="Corpo testo Carattere"/>
    <w:basedOn w:val="Carpredefinitoparagrafo"/>
    <w:link w:val="Corpotesto"/>
    <w:uiPriority w:val="99"/>
    <w:rsid w:val="00AA1D8D"/>
  </w:style>
  <w:style w:type="paragraph" w:styleId="Corpodeltesto2">
    <w:name w:val="Body Text 2"/>
    <w:basedOn w:val="Normale"/>
    <w:link w:val="Corpodeltesto2Carattere"/>
    <w:uiPriority w:val="99"/>
    <w:unhideWhenUsed/>
    <w:rsid w:val="00AA1D8D"/>
    <w:pPr>
      <w:spacing w:after="120" w:line="480" w:lineRule="auto"/>
    </w:pPr>
  </w:style>
  <w:style w:type="character" w:customStyle="1" w:styleId="Corpodeltesto2Carattere">
    <w:name w:val="Corpo del testo 2 Carattere"/>
    <w:basedOn w:val="Carpredefinitoparagrafo"/>
    <w:link w:val="Corpodeltesto2"/>
    <w:uiPriority w:val="99"/>
    <w:rsid w:val="00AA1D8D"/>
  </w:style>
  <w:style w:type="paragraph" w:styleId="Corpodeltesto3">
    <w:name w:val="Body Text 3"/>
    <w:basedOn w:val="Normale"/>
    <w:link w:val="Corpodeltesto3Carattere"/>
    <w:uiPriority w:val="99"/>
    <w:unhideWhenUsed/>
    <w:rsid w:val="00AA1D8D"/>
    <w:pPr>
      <w:spacing w:after="120"/>
    </w:pPr>
    <w:rPr>
      <w:sz w:val="16"/>
      <w:szCs w:val="16"/>
    </w:rPr>
  </w:style>
  <w:style w:type="character" w:customStyle="1" w:styleId="Corpodeltesto3Carattere">
    <w:name w:val="Corpo del testo 3 Carattere"/>
    <w:basedOn w:val="Carpredefinitoparagrafo"/>
    <w:link w:val="Corpodeltesto3"/>
    <w:uiPriority w:val="99"/>
    <w:rsid w:val="00AA1D8D"/>
    <w:rPr>
      <w:sz w:val="16"/>
      <w:szCs w:val="16"/>
    </w:rPr>
  </w:style>
  <w:style w:type="paragraph" w:styleId="Elenco">
    <w:name w:val="List"/>
    <w:basedOn w:val="Normale"/>
    <w:uiPriority w:val="99"/>
    <w:unhideWhenUsed/>
    <w:rsid w:val="00AA1D8D"/>
    <w:pPr>
      <w:ind w:left="360" w:hanging="360"/>
      <w:contextualSpacing/>
    </w:pPr>
  </w:style>
  <w:style w:type="paragraph" w:styleId="Elenco2">
    <w:name w:val="List 2"/>
    <w:basedOn w:val="Normale"/>
    <w:uiPriority w:val="99"/>
    <w:unhideWhenUsed/>
    <w:rsid w:val="00326F90"/>
    <w:pPr>
      <w:ind w:left="720" w:hanging="360"/>
      <w:contextualSpacing/>
    </w:pPr>
  </w:style>
  <w:style w:type="paragraph" w:styleId="Elenco3">
    <w:name w:val="List 3"/>
    <w:basedOn w:val="Normale"/>
    <w:uiPriority w:val="99"/>
    <w:unhideWhenUsed/>
    <w:rsid w:val="00326F90"/>
    <w:pPr>
      <w:ind w:left="1080" w:hanging="360"/>
      <w:contextualSpacing/>
    </w:pPr>
  </w:style>
  <w:style w:type="paragraph" w:styleId="Puntoelenco">
    <w:name w:val="List Bullet"/>
    <w:basedOn w:val="Normale"/>
    <w:uiPriority w:val="99"/>
    <w:unhideWhenUsed/>
    <w:rsid w:val="00326F90"/>
    <w:pPr>
      <w:numPr>
        <w:numId w:val="1"/>
      </w:numPr>
      <w:contextualSpacing/>
    </w:pPr>
  </w:style>
  <w:style w:type="paragraph" w:styleId="Puntoelenco2">
    <w:name w:val="List Bullet 2"/>
    <w:basedOn w:val="Normale"/>
    <w:uiPriority w:val="99"/>
    <w:unhideWhenUsed/>
    <w:rsid w:val="00326F90"/>
    <w:pPr>
      <w:numPr>
        <w:numId w:val="2"/>
      </w:numPr>
      <w:contextualSpacing/>
    </w:pPr>
  </w:style>
  <w:style w:type="paragraph" w:styleId="Puntoelenco3">
    <w:name w:val="List Bullet 3"/>
    <w:basedOn w:val="Normale"/>
    <w:uiPriority w:val="99"/>
    <w:unhideWhenUsed/>
    <w:rsid w:val="00326F90"/>
    <w:pPr>
      <w:numPr>
        <w:numId w:val="3"/>
      </w:numPr>
      <w:contextualSpacing/>
    </w:pPr>
  </w:style>
  <w:style w:type="paragraph" w:styleId="Numeroelenco">
    <w:name w:val="List Number"/>
    <w:basedOn w:val="Normale"/>
    <w:uiPriority w:val="99"/>
    <w:unhideWhenUsed/>
    <w:rsid w:val="00326F90"/>
    <w:pPr>
      <w:numPr>
        <w:numId w:val="5"/>
      </w:numPr>
      <w:contextualSpacing/>
    </w:pPr>
  </w:style>
  <w:style w:type="paragraph" w:styleId="Numeroelenco2">
    <w:name w:val="List Number 2"/>
    <w:basedOn w:val="Normale"/>
    <w:uiPriority w:val="99"/>
    <w:unhideWhenUsed/>
    <w:rsid w:val="0029639D"/>
    <w:pPr>
      <w:numPr>
        <w:numId w:val="6"/>
      </w:numPr>
      <w:contextualSpacing/>
    </w:pPr>
  </w:style>
  <w:style w:type="paragraph" w:styleId="Numeroelenco3">
    <w:name w:val="List Number 3"/>
    <w:basedOn w:val="Normale"/>
    <w:uiPriority w:val="99"/>
    <w:unhideWhenUsed/>
    <w:rsid w:val="0029639D"/>
    <w:pPr>
      <w:numPr>
        <w:numId w:val="7"/>
      </w:numPr>
      <w:contextualSpacing/>
    </w:pPr>
  </w:style>
  <w:style w:type="paragraph" w:styleId="Elencocontinua">
    <w:name w:val="List Continue"/>
    <w:basedOn w:val="Normale"/>
    <w:uiPriority w:val="99"/>
    <w:unhideWhenUsed/>
    <w:rsid w:val="0029639D"/>
    <w:pPr>
      <w:spacing w:after="120"/>
      <w:ind w:left="360"/>
      <w:contextualSpacing/>
    </w:pPr>
  </w:style>
  <w:style w:type="paragraph" w:styleId="Elencocontinua2">
    <w:name w:val="List Continue 2"/>
    <w:basedOn w:val="Normale"/>
    <w:uiPriority w:val="99"/>
    <w:unhideWhenUsed/>
    <w:rsid w:val="0029639D"/>
    <w:pPr>
      <w:spacing w:after="120"/>
      <w:ind w:left="720"/>
      <w:contextualSpacing/>
    </w:pPr>
  </w:style>
  <w:style w:type="paragraph" w:styleId="Elencocontinua3">
    <w:name w:val="List Continue 3"/>
    <w:basedOn w:val="Normale"/>
    <w:uiPriority w:val="99"/>
    <w:unhideWhenUsed/>
    <w:rsid w:val="0029639D"/>
    <w:pPr>
      <w:spacing w:after="120"/>
      <w:ind w:left="1080"/>
      <w:contextualSpacing/>
    </w:pPr>
  </w:style>
  <w:style w:type="paragraph" w:styleId="Testomacro">
    <w:name w:val="macro"/>
    <w:link w:val="TestomacroCarattere"/>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stomacroCarattere">
    <w:name w:val="Testo macro Carattere"/>
    <w:basedOn w:val="Carpredefinitoparagrafo"/>
    <w:link w:val="Testomacro"/>
    <w:uiPriority w:val="99"/>
    <w:rsid w:val="0029639D"/>
    <w:rPr>
      <w:rFonts w:ascii="Courier" w:hAnsi="Courier"/>
      <w:sz w:val="20"/>
      <w:szCs w:val="20"/>
    </w:rPr>
  </w:style>
  <w:style w:type="paragraph" w:styleId="Citazione">
    <w:name w:val="Quote"/>
    <w:basedOn w:val="Normale"/>
    <w:next w:val="Normale"/>
    <w:link w:val="CitazioneCarattere"/>
    <w:uiPriority w:val="29"/>
    <w:qFormat/>
    <w:rsid w:val="00FC693F"/>
    <w:rPr>
      <w:i/>
      <w:iCs/>
      <w:color w:val="000000" w:themeColor="text1"/>
    </w:rPr>
  </w:style>
  <w:style w:type="character" w:customStyle="1" w:styleId="CitazioneCarattere">
    <w:name w:val="Citazione Carattere"/>
    <w:basedOn w:val="Carpredefinitoparagrafo"/>
    <w:link w:val="Citazione"/>
    <w:uiPriority w:val="29"/>
    <w:rsid w:val="00FC693F"/>
    <w:rPr>
      <w:i/>
      <w:iCs/>
      <w:color w:val="000000" w:themeColor="text1"/>
    </w:rPr>
  </w:style>
  <w:style w:type="character" w:customStyle="1" w:styleId="Titolo4Carattere">
    <w:name w:val="Titolo 4 Carattere"/>
    <w:basedOn w:val="Carpredefinitoparagrafo"/>
    <w:link w:val="Titolo4"/>
    <w:uiPriority w:val="9"/>
    <w:semiHidden/>
    <w:rsid w:val="00FC693F"/>
    <w:rPr>
      <w:rFonts w:asciiTheme="majorHAnsi" w:eastAsiaTheme="majorEastAsia" w:hAnsiTheme="majorHAnsi" w:cstheme="majorBidi"/>
      <w:b/>
      <w:bCs/>
      <w:i/>
      <w:iCs/>
      <w:color w:val="4F81BD" w:themeColor="accent1"/>
    </w:rPr>
  </w:style>
  <w:style w:type="character" w:customStyle="1" w:styleId="Titolo5Carattere">
    <w:name w:val="Titolo 5 Carattere"/>
    <w:basedOn w:val="Carpredefinitoparagrafo"/>
    <w:link w:val="Titolo5"/>
    <w:uiPriority w:val="9"/>
    <w:semiHidden/>
    <w:rsid w:val="00FC693F"/>
    <w:rPr>
      <w:rFonts w:asciiTheme="majorHAnsi" w:eastAsiaTheme="majorEastAsia" w:hAnsiTheme="majorHAnsi" w:cstheme="majorBidi"/>
      <w:color w:val="243F60" w:themeColor="accent1" w:themeShade="7F"/>
    </w:rPr>
  </w:style>
  <w:style w:type="character" w:customStyle="1" w:styleId="Titolo6Carattere">
    <w:name w:val="Titolo 6 Carattere"/>
    <w:basedOn w:val="Carpredefinitoparagrafo"/>
    <w:link w:val="Titolo6"/>
    <w:uiPriority w:val="9"/>
    <w:semiHidden/>
    <w:rsid w:val="00FC693F"/>
    <w:rPr>
      <w:rFonts w:asciiTheme="majorHAnsi" w:eastAsiaTheme="majorEastAsia" w:hAnsiTheme="majorHAnsi" w:cstheme="majorBidi"/>
      <w:i/>
      <w:iCs/>
      <w:color w:val="243F60" w:themeColor="accent1" w:themeShade="7F"/>
    </w:rPr>
  </w:style>
  <w:style w:type="character" w:customStyle="1" w:styleId="Titolo7Carattere">
    <w:name w:val="Titolo 7 Carattere"/>
    <w:basedOn w:val="Carpredefinitoparagrafo"/>
    <w:link w:val="Titolo7"/>
    <w:uiPriority w:val="9"/>
    <w:semiHidden/>
    <w:rsid w:val="00FC693F"/>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FC693F"/>
    <w:rPr>
      <w:rFonts w:asciiTheme="majorHAnsi" w:eastAsiaTheme="majorEastAsia" w:hAnsiTheme="majorHAnsi" w:cstheme="majorBidi"/>
      <w:color w:val="4F81BD" w:themeColor="accent1"/>
      <w:sz w:val="20"/>
      <w:szCs w:val="20"/>
    </w:rPr>
  </w:style>
  <w:style w:type="character" w:customStyle="1" w:styleId="Titolo9Carattere">
    <w:name w:val="Titolo 9 Carattere"/>
    <w:basedOn w:val="Carpredefinitoparagrafo"/>
    <w:link w:val="Titolo9"/>
    <w:uiPriority w:val="9"/>
    <w:semiHidden/>
    <w:rsid w:val="00FC693F"/>
    <w:rPr>
      <w:rFonts w:asciiTheme="majorHAnsi" w:eastAsiaTheme="majorEastAsia" w:hAnsiTheme="majorHAnsi" w:cstheme="majorBidi"/>
      <w:i/>
      <w:iCs/>
      <w:color w:val="404040" w:themeColor="text1" w:themeTint="BF"/>
      <w:sz w:val="20"/>
      <w:szCs w:val="20"/>
    </w:rPr>
  </w:style>
  <w:style w:type="paragraph" w:styleId="Didascalia">
    <w:name w:val="caption"/>
    <w:basedOn w:val="Normale"/>
    <w:next w:val="Normale"/>
    <w:uiPriority w:val="35"/>
    <w:semiHidden/>
    <w:unhideWhenUsed/>
    <w:qFormat/>
    <w:rsid w:val="00FC693F"/>
    <w:pPr>
      <w:spacing w:line="240" w:lineRule="auto"/>
    </w:pPr>
    <w:rPr>
      <w:b/>
      <w:bCs/>
      <w:color w:val="4F81BD" w:themeColor="accent1"/>
      <w:sz w:val="18"/>
      <w:szCs w:val="18"/>
    </w:rPr>
  </w:style>
  <w:style w:type="character" w:styleId="Enfasigrassetto">
    <w:name w:val="Strong"/>
    <w:basedOn w:val="Carpredefinitoparagrafo"/>
    <w:uiPriority w:val="22"/>
    <w:qFormat/>
    <w:rsid w:val="00FC693F"/>
    <w:rPr>
      <w:b/>
      <w:bCs/>
    </w:rPr>
  </w:style>
  <w:style w:type="character" w:styleId="Enfasicorsivo">
    <w:name w:val="Emphasis"/>
    <w:basedOn w:val="Carpredefinitoparagrafo"/>
    <w:uiPriority w:val="20"/>
    <w:qFormat/>
    <w:rsid w:val="00FC693F"/>
    <w:rPr>
      <w:i/>
      <w:iCs/>
    </w:rPr>
  </w:style>
  <w:style w:type="paragraph" w:styleId="Citazioneintensa">
    <w:name w:val="Intense Quote"/>
    <w:basedOn w:val="Normale"/>
    <w:next w:val="Normale"/>
    <w:link w:val="CitazioneintensaCarattere"/>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zioneintensaCarattere">
    <w:name w:val="Citazione intensa Carattere"/>
    <w:basedOn w:val="Carpredefinitoparagrafo"/>
    <w:link w:val="Citazioneintensa"/>
    <w:uiPriority w:val="30"/>
    <w:rsid w:val="00FC693F"/>
    <w:rPr>
      <w:b/>
      <w:bCs/>
      <w:i/>
      <w:iCs/>
      <w:color w:val="4F81BD" w:themeColor="accent1"/>
    </w:rPr>
  </w:style>
  <w:style w:type="character" w:styleId="Enfasidelicata">
    <w:name w:val="Subtle Emphasis"/>
    <w:basedOn w:val="Carpredefinitoparagrafo"/>
    <w:uiPriority w:val="19"/>
    <w:qFormat/>
    <w:rsid w:val="00FC693F"/>
    <w:rPr>
      <w:i/>
      <w:iCs/>
      <w:color w:val="808080" w:themeColor="text1" w:themeTint="7F"/>
    </w:rPr>
  </w:style>
  <w:style w:type="character" w:styleId="Enfasiintensa">
    <w:name w:val="Intense Emphasis"/>
    <w:basedOn w:val="Carpredefinitoparagrafo"/>
    <w:uiPriority w:val="21"/>
    <w:qFormat/>
    <w:rsid w:val="00FC693F"/>
    <w:rPr>
      <w:b/>
      <w:bCs/>
      <w:i/>
      <w:iCs/>
      <w:color w:val="4F81BD" w:themeColor="accent1"/>
    </w:rPr>
  </w:style>
  <w:style w:type="character" w:styleId="Riferimentodelicato">
    <w:name w:val="Subtle Reference"/>
    <w:basedOn w:val="Carpredefinitoparagrafo"/>
    <w:uiPriority w:val="31"/>
    <w:qFormat/>
    <w:rsid w:val="00FC693F"/>
    <w:rPr>
      <w:smallCaps/>
      <w:color w:val="C0504D" w:themeColor="accent2"/>
      <w:u w:val="single"/>
    </w:rPr>
  </w:style>
  <w:style w:type="character" w:styleId="Riferimentointenso">
    <w:name w:val="Intense Reference"/>
    <w:basedOn w:val="Carpredefinitoparagrafo"/>
    <w:uiPriority w:val="32"/>
    <w:qFormat/>
    <w:rsid w:val="00FC693F"/>
    <w:rPr>
      <w:b/>
      <w:bCs/>
      <w:smallCaps/>
      <w:color w:val="C0504D" w:themeColor="accent2"/>
      <w:spacing w:val="5"/>
      <w:u w:val="single"/>
    </w:rPr>
  </w:style>
  <w:style w:type="character" w:styleId="Titolodellibro">
    <w:name w:val="Book Title"/>
    <w:basedOn w:val="Carpredefinitoparagrafo"/>
    <w:uiPriority w:val="33"/>
    <w:qFormat/>
    <w:rsid w:val="00FC693F"/>
    <w:rPr>
      <w:b/>
      <w:bCs/>
      <w:smallCaps/>
      <w:spacing w:val="5"/>
    </w:rPr>
  </w:style>
  <w:style w:type="paragraph" w:styleId="Titolosommario">
    <w:name w:val="TOC Heading"/>
    <w:basedOn w:val="Titolo1"/>
    <w:next w:val="Normale"/>
    <w:uiPriority w:val="39"/>
    <w:semiHidden/>
    <w:unhideWhenUsed/>
    <w:qFormat/>
    <w:rsid w:val="00FC693F"/>
    <w:pPr>
      <w:outlineLvl w:val="9"/>
    </w:pPr>
  </w:style>
  <w:style w:type="table" w:styleId="Grigliatabella">
    <w:name w:val="Table Grid"/>
    <w:basedOn w:val="Tabellanormale"/>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fondochiaro">
    <w:name w:val="Light Shading"/>
    <w:basedOn w:val="Tabellanormale"/>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fondochiaro-Colore1">
    <w:name w:val="Light Shading Accent 1"/>
    <w:basedOn w:val="Tabellanormale"/>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fondochiaro-Colore2">
    <w:name w:val="Light Shading Accent 2"/>
    <w:basedOn w:val="Tabellanormale"/>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fondochiaro-Colore3">
    <w:name w:val="Light Shading Accent 3"/>
    <w:basedOn w:val="Tabellanormale"/>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fondochiaro-Colore4">
    <w:name w:val="Light Shading Accent 4"/>
    <w:basedOn w:val="Tabellanormale"/>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fondochiaro-Colore5">
    <w:name w:val="Light Shading Accent 5"/>
    <w:basedOn w:val="Tabellanormale"/>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fondochiaro-Colore6">
    <w:name w:val="Light Shading Accent 6"/>
    <w:basedOn w:val="Tabellanormale"/>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Elencochiaro">
    <w:name w:val="Light List"/>
    <w:basedOn w:val="Tabellanormale"/>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Elencochiaro-Colore1">
    <w:name w:val="Light List Accent 1"/>
    <w:basedOn w:val="Tabellanormale"/>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Elencochiaro-Colore2">
    <w:name w:val="Light List Accent 2"/>
    <w:basedOn w:val="Tabellanormale"/>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Elencochiaro-Colore3">
    <w:name w:val="Light List Accent 3"/>
    <w:basedOn w:val="Tabellanormale"/>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Elencochiaro-Colore4">
    <w:name w:val="Light List Accent 4"/>
    <w:basedOn w:val="Tabellanormale"/>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Elencochiaro-Colore5">
    <w:name w:val="Light List Accent 5"/>
    <w:basedOn w:val="Tabellanormale"/>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Elencochiaro-Colore6">
    <w:name w:val="Light List Accent 6"/>
    <w:basedOn w:val="Tabellanormale"/>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Grigliachiara">
    <w:name w:val="Light Grid"/>
    <w:basedOn w:val="Tabellanormale"/>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Grigliachiara-Colore1">
    <w:name w:val="Light Grid Accent 1"/>
    <w:basedOn w:val="Tabellanormale"/>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Grigliachiara-Colore2">
    <w:name w:val="Light Grid Accent 2"/>
    <w:basedOn w:val="Tabellanormale"/>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Grigliachiara-Colore3">
    <w:name w:val="Light Grid Accent 3"/>
    <w:basedOn w:val="Tabellanormale"/>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Grigliachiara-Colore4">
    <w:name w:val="Light Grid Accent 4"/>
    <w:basedOn w:val="Tabellanormale"/>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Grigliachiara-Colore5">
    <w:name w:val="Light Grid Accent 5"/>
    <w:basedOn w:val="Tabellanormale"/>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Grigliachiara-Colore6">
    <w:name w:val="Light Grid Accent 6"/>
    <w:basedOn w:val="Tabellanormale"/>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fondomedio1">
    <w:name w:val="Medium Shading 1"/>
    <w:basedOn w:val="Tabellanormale"/>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fondomedio1-Colore1">
    <w:name w:val="Medium Shading 1 Accent 1"/>
    <w:basedOn w:val="Tabellanormale"/>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fondomedio1-Colore2">
    <w:name w:val="Medium Shading 1 Accent 2"/>
    <w:basedOn w:val="Tabellanormale"/>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fondomedio1-Colore3">
    <w:name w:val="Medium Shading 1 Accent 3"/>
    <w:basedOn w:val="Tabellanormale"/>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fondomedio1-Colore4">
    <w:name w:val="Medium Shading 1 Accent 4"/>
    <w:basedOn w:val="Tabellanormale"/>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fondomedio1-Colore5">
    <w:name w:val="Medium Shading 1 Accent 5"/>
    <w:basedOn w:val="Tabellanormale"/>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fondomedio1-Colore6">
    <w:name w:val="Medium Shading 1 Accent 6"/>
    <w:basedOn w:val="Tabellanormale"/>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fondomedio2">
    <w:name w:val="Medium Shading 2"/>
    <w:basedOn w:val="Tabellanormale"/>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fondomedio2-Colore1">
    <w:name w:val="Medium Shading 2 Accent 1"/>
    <w:basedOn w:val="Tabellanormale"/>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fondomedio2-Colore2">
    <w:name w:val="Medium Shading 2 Accent 2"/>
    <w:basedOn w:val="Tabellanormale"/>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fondomedio2-Colore3">
    <w:name w:val="Medium Shading 2 Accent 3"/>
    <w:basedOn w:val="Tabellanormale"/>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fondomedio2-Colore4">
    <w:name w:val="Medium Shading 2 Accent 4"/>
    <w:basedOn w:val="Tabellanormale"/>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fondomedio2-Colore5">
    <w:name w:val="Medium Shading 2 Accent 5"/>
    <w:basedOn w:val="Tabellanormale"/>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fondomedio2-Colore6">
    <w:name w:val="Medium Shading 2 Accent 6"/>
    <w:basedOn w:val="Tabellanormale"/>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Elencomedio1">
    <w:name w:val="Medium List 1"/>
    <w:basedOn w:val="Tabellanormale"/>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Elencomedio1-Colore1">
    <w:name w:val="Medium List 1 Accent 1"/>
    <w:basedOn w:val="Tabellanormale"/>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Elencomedio1-Colore2">
    <w:name w:val="Medium List 1 Accent 2"/>
    <w:basedOn w:val="Tabellanormale"/>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Elencomedio1-Colore3">
    <w:name w:val="Medium List 1 Accent 3"/>
    <w:basedOn w:val="Tabellanormale"/>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Elencomedio1-Colore4">
    <w:name w:val="Medium List 1 Accent 4"/>
    <w:basedOn w:val="Tabellanormale"/>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Elencomedio1-Colore5">
    <w:name w:val="Medium List 1 Accent 5"/>
    <w:basedOn w:val="Tabellanormale"/>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Elencomedio1-Colore6">
    <w:name w:val="Medium List 1 Accent 6"/>
    <w:basedOn w:val="Tabellanormale"/>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Elencomedio2">
    <w:name w:val="Medium List 2"/>
    <w:basedOn w:val="Tabellanorma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Elencomedio2-Colore1">
    <w:name w:val="Medium List 2 Accent 1"/>
    <w:basedOn w:val="Tabellanorma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Elencomedio2-Colore2">
    <w:name w:val="Medium List 2 Accent 2"/>
    <w:basedOn w:val="Tabellanorma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Elencomedio2-Colore3">
    <w:name w:val="Medium List 2 Accent 3"/>
    <w:basedOn w:val="Tabellanorma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Elencomedio2-Colore4">
    <w:name w:val="Medium List 2 Accent 4"/>
    <w:basedOn w:val="Tabellanorma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Elencomedio2-Colore5">
    <w:name w:val="Medium List 2 Accent 5"/>
    <w:basedOn w:val="Tabellanorma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Elencomedio2-Colore6">
    <w:name w:val="Medium List 2 Accent 6"/>
    <w:basedOn w:val="Tabellanorma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rigliamedia1">
    <w:name w:val="Medium Grid 1"/>
    <w:basedOn w:val="Tabellanormale"/>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gliamedia1-Colore1">
    <w:name w:val="Medium Grid 1 Accent 1"/>
    <w:basedOn w:val="Tabellanormale"/>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igliamedia1-Colore2">
    <w:name w:val="Medium Grid 1 Accent 2"/>
    <w:basedOn w:val="Tabellanormale"/>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Grigliamedia1-Colore3">
    <w:name w:val="Medium Grid 1 Accent 3"/>
    <w:basedOn w:val="Tabellanormale"/>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Grigliamedia1-Colore4">
    <w:name w:val="Medium Grid 1 Accent 4"/>
    <w:basedOn w:val="Tabellanormale"/>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Grigliamedia1-Colore5">
    <w:name w:val="Medium Grid 1 Accent 5"/>
    <w:basedOn w:val="Tabellanormale"/>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Grigliamedia1-Colore6">
    <w:name w:val="Medium Grid 1 Accent 6"/>
    <w:basedOn w:val="Tabellanormale"/>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Grigliamedia2">
    <w:name w:val="Medium Grid 2"/>
    <w:basedOn w:val="Tabellanorma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rigliamedia2-Colore1">
    <w:name w:val="Medium Grid 2 Accent 1"/>
    <w:basedOn w:val="Tabellanorma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Grigliamedia2-Colore2">
    <w:name w:val="Medium Grid 2 Accent 2"/>
    <w:basedOn w:val="Tabellanorma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Grigliamedia2-Colore3">
    <w:name w:val="Medium Grid 2 Accent 3"/>
    <w:basedOn w:val="Tabellanorma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Grigliamedia2-Colore4">
    <w:name w:val="Medium Grid 2 Accent 4"/>
    <w:basedOn w:val="Tabellanorma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Grigliamedia2-Colore5">
    <w:name w:val="Medium Grid 2 Accent 5"/>
    <w:basedOn w:val="Tabellanorma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gliamedia2-Colore6">
    <w:name w:val="Medium Grid 2 Accent 6"/>
    <w:basedOn w:val="Tabellanorma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Grigliamedia3">
    <w:name w:val="Medium Grid 3"/>
    <w:basedOn w:val="Tabellanormale"/>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rigliamedia3-Colore1">
    <w:name w:val="Medium Grid 3 Accent 1"/>
    <w:basedOn w:val="Tabellanormale"/>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Grigliamedia3-Colore2">
    <w:name w:val="Medium Grid 3 Accent 2"/>
    <w:basedOn w:val="Tabellanormale"/>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Grigliamedia3-Colore3">
    <w:name w:val="Medium Grid 3 Accent 3"/>
    <w:basedOn w:val="Tabellanormale"/>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Grigliamedia3-Colore4">
    <w:name w:val="Medium Grid 3 Accent 4"/>
    <w:basedOn w:val="Tabellanormale"/>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Grigliamedia3-Colore5">
    <w:name w:val="Medium Grid 3 Accent 5"/>
    <w:basedOn w:val="Tabellanormale"/>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Grigliamedia3-Colore6">
    <w:name w:val="Medium Grid 3 Accent 6"/>
    <w:basedOn w:val="Tabellanormale"/>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Elencoscuro">
    <w:name w:val="Dark List"/>
    <w:basedOn w:val="Tabellanormale"/>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Elencoscuro-Colore1">
    <w:name w:val="Dark List Accent 1"/>
    <w:basedOn w:val="Tabellanormale"/>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Elencoscuro-Colore2">
    <w:name w:val="Dark List Accent 2"/>
    <w:basedOn w:val="Tabellanormale"/>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Elencoscuro-Colore3">
    <w:name w:val="Dark List Accent 3"/>
    <w:basedOn w:val="Tabellanormale"/>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Elencoscuro-Colore4">
    <w:name w:val="Dark List Accent 4"/>
    <w:basedOn w:val="Tabellanormale"/>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Elencoscuro-Colore5">
    <w:name w:val="Dark List Accent 5"/>
    <w:basedOn w:val="Tabellanormale"/>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Elencoscuro-Colore6">
    <w:name w:val="Dark List Accent 6"/>
    <w:basedOn w:val="Tabellanormale"/>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fondoacolori">
    <w:name w:val="Colorful Shading"/>
    <w:basedOn w:val="Tabellanormale"/>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fondoacolori-Colore1">
    <w:name w:val="Colorful Shading Accent 1"/>
    <w:basedOn w:val="Tabellanormale"/>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fondoacolori-Colore2">
    <w:name w:val="Colorful Shading Accent 2"/>
    <w:basedOn w:val="Tabellanormale"/>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fondoacolori-Colore3">
    <w:name w:val="Colorful Shading Accent 3"/>
    <w:basedOn w:val="Tabellanormale"/>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fondoacolori-Colore4">
    <w:name w:val="Colorful Shading Accent 4"/>
    <w:basedOn w:val="Tabellanormale"/>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fondoacolori-Colore5">
    <w:name w:val="Colorful Shading Accent 5"/>
    <w:basedOn w:val="Tabellanormale"/>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fondoacolori-Colore6">
    <w:name w:val="Colorful Shading Accent 6"/>
    <w:basedOn w:val="Tabellanormale"/>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Elencoacolori">
    <w:name w:val="Colorful List"/>
    <w:basedOn w:val="Tabellanormale"/>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Elencoacolori-Colore1">
    <w:name w:val="Colorful List Accent 1"/>
    <w:basedOn w:val="Tabellanormale"/>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Elencoacolori-Colore2">
    <w:name w:val="Colorful List Accent 2"/>
    <w:basedOn w:val="Tabellanormale"/>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Elencoacolori-Colore3">
    <w:name w:val="Colorful List Accent 3"/>
    <w:basedOn w:val="Tabellanormale"/>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Elencoacolori-Colore4">
    <w:name w:val="Colorful List Accent 4"/>
    <w:basedOn w:val="Tabellanormale"/>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Elencoacolori-Colore5">
    <w:name w:val="Colorful List Accent 5"/>
    <w:basedOn w:val="Tabellanormale"/>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Elencoacolori-Colore6">
    <w:name w:val="Colorful List Accent 6"/>
    <w:basedOn w:val="Tabellanormale"/>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Grigliaacolori">
    <w:name w:val="Colorful Grid"/>
    <w:basedOn w:val="Tabellanormale"/>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gliaacolori-Colore1">
    <w:name w:val="Colorful Grid Accent 1"/>
    <w:basedOn w:val="Tabellanormale"/>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igliaacolori-Colore2">
    <w:name w:val="Colorful Grid Accent 2"/>
    <w:basedOn w:val="Tabellanormale"/>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Grigliaacolori-Colore3">
    <w:name w:val="Colorful Grid Accent 3"/>
    <w:basedOn w:val="Tabellanormale"/>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Grigliaacolori-Colore4">
    <w:name w:val="Colorful Grid Accent 4"/>
    <w:basedOn w:val="Tabellanormale"/>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Grigliaacolori-Colore5">
    <w:name w:val="Colorful Grid Accent 5"/>
    <w:basedOn w:val="Tabellanormale"/>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Grigliaacolori-Colore6">
    <w:name w:val="Colorful Grid Accent 6"/>
    <w:basedOn w:val="Tabellanormale"/>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4171978">
      <w:bodyDiv w:val="1"/>
      <w:marLeft w:val="0"/>
      <w:marRight w:val="0"/>
      <w:marTop w:val="0"/>
      <w:marBottom w:val="0"/>
      <w:divBdr>
        <w:top w:val="none" w:sz="0" w:space="0" w:color="auto"/>
        <w:left w:val="none" w:sz="0" w:space="0" w:color="auto"/>
        <w:bottom w:val="none" w:sz="0" w:space="0" w:color="auto"/>
        <w:right w:val="none" w:sz="0" w:space="0" w:color="auto"/>
      </w:divBdr>
    </w:div>
    <w:div w:id="818375953">
      <w:bodyDiv w:val="1"/>
      <w:marLeft w:val="0"/>
      <w:marRight w:val="0"/>
      <w:marTop w:val="0"/>
      <w:marBottom w:val="0"/>
      <w:divBdr>
        <w:top w:val="none" w:sz="0" w:space="0" w:color="auto"/>
        <w:left w:val="none" w:sz="0" w:space="0" w:color="auto"/>
        <w:bottom w:val="none" w:sz="0" w:space="0" w:color="auto"/>
        <w:right w:val="none" w:sz="0" w:space="0" w:color="auto"/>
      </w:divBdr>
    </w:div>
    <w:div w:id="143736070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297809-F943-42F7-8801-7226DCB8B3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10</Pages>
  <Words>702</Words>
  <Characters>4003</Characters>
  <Application>Microsoft Office Word</Application>
  <DocSecurity>0</DocSecurity>
  <Lines>33</Lines>
  <Paragraphs>9</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4696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Account Microsoft</cp:lastModifiedBy>
  <cp:revision>9</cp:revision>
  <dcterms:created xsi:type="dcterms:W3CDTF">2013-12-23T23:15:00Z</dcterms:created>
  <dcterms:modified xsi:type="dcterms:W3CDTF">2026-07-30T07:33:00Z</dcterms:modified>
  <cp:category/>
</cp:coreProperties>
</file>