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E8496" w14:textId="77777777" w:rsidR="00D20E14" w:rsidRDefault="00000000" w:rsidP="008B3EB4">
      <w:pPr>
        <w:pStyle w:val="berschrift1"/>
        <w:jc w:val="center"/>
      </w:pPr>
      <w:r>
        <w:t>Beleg für Fahrtkosten</w:t>
      </w:r>
    </w:p>
    <w:p w14:paraId="4A3114C8" w14:textId="0C4F90DF" w:rsidR="00D20E14" w:rsidRDefault="00000000">
      <w:r>
        <w:t xml:space="preserve">Name: </w:t>
      </w:r>
      <w:r w:rsidR="008B3EB4">
        <w:t>{{Name}}</w:t>
      </w:r>
    </w:p>
    <w:p w14:paraId="57F70F87" w14:textId="5E528B17" w:rsidR="00D20E14" w:rsidRDefault="00000000">
      <w:proofErr w:type="spellStart"/>
      <w:r>
        <w:t>Adresse</w:t>
      </w:r>
      <w:proofErr w:type="spellEnd"/>
      <w:r>
        <w:t xml:space="preserve">: </w:t>
      </w:r>
      <w:r w:rsidR="008B3EB4">
        <w:t>{{</w:t>
      </w:r>
      <w:proofErr w:type="spellStart"/>
      <w:r w:rsidR="008B3EB4">
        <w:t>Adresse</w:t>
      </w:r>
      <w:proofErr w:type="spellEnd"/>
      <w:r w:rsidR="008B3EB4">
        <w:t>}}</w:t>
      </w:r>
    </w:p>
    <w:p w14:paraId="3C1B83D6" w14:textId="4977CB7B" w:rsidR="00D20E14" w:rsidRDefault="00000000">
      <w:proofErr w:type="spellStart"/>
      <w:r>
        <w:t>Startpunkt</w:t>
      </w:r>
      <w:proofErr w:type="spellEnd"/>
      <w:r>
        <w:t xml:space="preserve">: </w:t>
      </w:r>
      <w:r w:rsidR="008B3EB4">
        <w:t>{{</w:t>
      </w:r>
      <w:proofErr w:type="spellStart"/>
      <w:r w:rsidR="008B3EB4">
        <w:t>Startpunkt</w:t>
      </w:r>
      <w:proofErr w:type="spellEnd"/>
      <w:r w:rsidR="008B3EB4">
        <w:t>}}</w:t>
      </w:r>
    </w:p>
    <w:p w14:paraId="069D81C3" w14:textId="6D4FEA03" w:rsidR="00D20E14" w:rsidRDefault="00000000">
      <w:proofErr w:type="spellStart"/>
      <w:r>
        <w:t>Gefahrene</w:t>
      </w:r>
      <w:proofErr w:type="spellEnd"/>
      <w:r>
        <w:t xml:space="preserve"> Kilometer: </w:t>
      </w:r>
      <w:r w:rsidR="008B3EB4">
        <w:t>{{Kilometer}}</w:t>
      </w:r>
      <w:r>
        <w:t xml:space="preserve"> km</w:t>
      </w:r>
    </w:p>
    <w:p w14:paraId="6387C139" w14:textId="1634FDC3" w:rsidR="00D20E14" w:rsidRDefault="00000000">
      <w:proofErr w:type="spellStart"/>
      <w:r>
        <w:t>Kilometerpauschale</w:t>
      </w:r>
      <w:proofErr w:type="spellEnd"/>
      <w:r>
        <w:t xml:space="preserve">: </w:t>
      </w:r>
      <w:r w:rsidR="008B3EB4">
        <w:t>{{</w:t>
      </w:r>
      <w:proofErr w:type="spellStart"/>
      <w:r w:rsidR="008B3EB4">
        <w:t>pauschale</w:t>
      </w:r>
      <w:proofErr w:type="spellEnd"/>
      <w:r w:rsidR="008B3EB4">
        <w:t>}}</w:t>
      </w:r>
      <w:r>
        <w:t xml:space="preserve"> €/km</w:t>
      </w:r>
    </w:p>
    <w:p w14:paraId="6A0C8810" w14:textId="380F2637" w:rsidR="00D20E14" w:rsidRDefault="00000000">
      <w:proofErr w:type="spellStart"/>
      <w:r>
        <w:t>Gesamtbetrag</w:t>
      </w:r>
      <w:proofErr w:type="spellEnd"/>
      <w:r>
        <w:t xml:space="preserve">: </w:t>
      </w:r>
      <w:r w:rsidR="008B3EB4">
        <w:rPr>
          <w:b/>
        </w:rPr>
        <w:t>{{</w:t>
      </w:r>
      <w:proofErr w:type="spellStart"/>
      <w:r w:rsidR="008B3EB4">
        <w:rPr>
          <w:b/>
        </w:rPr>
        <w:t>betrag</w:t>
      </w:r>
      <w:proofErr w:type="spellEnd"/>
      <w:r w:rsidR="008B3EB4">
        <w:rPr>
          <w:b/>
        </w:rPr>
        <w:t>}}</w:t>
      </w:r>
      <w:r>
        <w:rPr>
          <w:b/>
        </w:rPr>
        <w:t xml:space="preserve"> €</w:t>
      </w:r>
    </w:p>
    <w:p w14:paraId="7DCCBE47" w14:textId="77777777" w:rsidR="00D20E14" w:rsidRDefault="00000000" w:rsidP="008B3EB4">
      <w:pPr>
        <w:jc w:val="right"/>
      </w:pPr>
      <w:r>
        <w:br/>
        <w:t>Unterschrift: ________________________</w:t>
      </w:r>
    </w:p>
    <w:sectPr w:rsidR="00D20E1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1209193">
    <w:abstractNumId w:val="8"/>
  </w:num>
  <w:num w:numId="2" w16cid:durableId="1449280355">
    <w:abstractNumId w:val="6"/>
  </w:num>
  <w:num w:numId="3" w16cid:durableId="1660501740">
    <w:abstractNumId w:val="5"/>
  </w:num>
  <w:num w:numId="4" w16cid:durableId="857737346">
    <w:abstractNumId w:val="4"/>
  </w:num>
  <w:num w:numId="5" w16cid:durableId="287206273">
    <w:abstractNumId w:val="7"/>
  </w:num>
  <w:num w:numId="6" w16cid:durableId="1473062938">
    <w:abstractNumId w:val="3"/>
  </w:num>
  <w:num w:numId="7" w16cid:durableId="1052734542">
    <w:abstractNumId w:val="2"/>
  </w:num>
  <w:num w:numId="8" w16cid:durableId="1967272995">
    <w:abstractNumId w:val="1"/>
  </w:num>
  <w:num w:numId="9" w16cid:durableId="112331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461BF"/>
    <w:rsid w:val="008B3EB4"/>
    <w:rsid w:val="00AA1D8D"/>
    <w:rsid w:val="00B47730"/>
    <w:rsid w:val="00CB0664"/>
    <w:rsid w:val="00D20E1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6BC5A"/>
  <w14:defaultImageDpi w14:val="300"/>
  <w15:docId w15:val="{BB18992E-F44B-474A-B019-70B44F83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Johannes Schildgen</cp:lastModifiedBy>
  <cp:revision>2</cp:revision>
  <dcterms:created xsi:type="dcterms:W3CDTF">2013-12-23T23:15:00Z</dcterms:created>
  <dcterms:modified xsi:type="dcterms:W3CDTF">2025-12-07T18:10:00Z</dcterms:modified>
  <cp:category/>
</cp:coreProperties>
</file>